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7397C" w:rsidRDefault="00371125">
      <w:pPr>
        <w:spacing w:line="360" w:lineRule="auto"/>
        <w:ind w:firstLineChars="200" w:firstLine="883"/>
        <w:rPr>
          <w:rFonts w:asciiTheme="majorEastAsia" w:eastAsiaTheme="majorEastAsia" w:hAnsiTheme="majorEastAsia"/>
          <w:b/>
          <w:sz w:val="44"/>
          <w:szCs w:val="44"/>
        </w:rPr>
      </w:pPr>
      <w:r>
        <w:rPr>
          <w:rFonts w:asciiTheme="majorEastAsia" w:eastAsiaTheme="majorEastAsia" w:hAnsiTheme="majorEastAsia" w:hint="eastAsia"/>
          <w:b/>
          <w:sz w:val="44"/>
          <w:szCs w:val="44"/>
        </w:rPr>
        <w:t>Slicing software Cura installation</w:t>
      </w:r>
    </w:p>
    <w:p w:rsidR="0087397C" w:rsidRDefault="00371125">
      <w:pPr>
        <w:spacing w:line="360" w:lineRule="auto"/>
        <w:ind w:firstLineChars="200" w:firstLine="560"/>
        <w:rPr>
          <w:rFonts w:asciiTheme="minorEastAsia" w:hAnsiTheme="minorEastAsia"/>
          <w:sz w:val="28"/>
          <w:szCs w:val="28"/>
        </w:rPr>
      </w:pPr>
      <w:r>
        <w:rPr>
          <w:rFonts w:asciiTheme="minorEastAsia" w:hAnsiTheme="minorEastAsia" w:hint="eastAsia"/>
          <w:sz w:val="28"/>
          <w:szCs w:val="28"/>
        </w:rPr>
        <w:t>Before printing, you need to use 3D design software（PRO/E, Solidwork, 3Dmax,CAD, UG etc.）Save the desired print graphic as "X.STL" format file，Then import the CURA software for slicing, after converting to "X.gcode" format file it Can be printed，Copy the sliced "X.gcode" print file to the SD card to print the model。</w:t>
      </w:r>
    </w:p>
    <w:p w:rsidR="0087397C" w:rsidRDefault="00371125">
      <w:pPr>
        <w:spacing w:line="360" w:lineRule="auto"/>
        <w:rPr>
          <w:rFonts w:asciiTheme="minorEastAsia" w:hAnsiTheme="minorEastAsia"/>
          <w:sz w:val="28"/>
          <w:szCs w:val="28"/>
        </w:rPr>
      </w:pPr>
      <w:r>
        <w:rPr>
          <w:rFonts w:asciiTheme="minorEastAsia" w:hAnsiTheme="minorEastAsia" w:hint="eastAsia"/>
          <w:b/>
          <w:sz w:val="28"/>
          <w:szCs w:val="28"/>
        </w:rPr>
        <w:t>Slicing software usage：</w:t>
      </w:r>
      <w:r>
        <w:rPr>
          <w:rFonts w:asciiTheme="minorEastAsia" w:hAnsiTheme="minorEastAsia" w:hint="eastAsia"/>
          <w:sz w:val="28"/>
          <w:szCs w:val="28"/>
        </w:rPr>
        <w:t>Please open SD card</w:t>
      </w:r>
      <w:r>
        <w:rPr>
          <w:rFonts w:asciiTheme="minorEastAsia" w:hAnsiTheme="minorEastAsia" w:hint="eastAsia"/>
          <w:color w:val="000000" w:themeColor="text1"/>
          <w:sz w:val="28"/>
          <w:szCs w:val="28"/>
        </w:rPr>
        <w:t>“2.</w:t>
      </w:r>
      <w:r w:rsidR="0049490F">
        <w:rPr>
          <w:rFonts w:asciiTheme="minorEastAsia" w:hAnsiTheme="minorEastAsia" w:hint="eastAsia"/>
          <w:color w:val="000000" w:themeColor="text1"/>
          <w:sz w:val="28"/>
          <w:szCs w:val="28"/>
        </w:rPr>
        <w:t>Slice software installation</w:t>
      </w:r>
      <w:bookmarkStart w:id="0" w:name="_GoBack"/>
      <w:bookmarkEnd w:id="0"/>
      <w:r>
        <w:rPr>
          <w:rFonts w:asciiTheme="minorEastAsia" w:hAnsiTheme="minorEastAsia" w:hint="eastAsia"/>
          <w:sz w:val="28"/>
          <w:szCs w:val="28"/>
        </w:rPr>
        <w:t>\Cura_15.04.exe”,Click on the slicing software to install“</w:t>
      </w:r>
      <w:r>
        <w:rPr>
          <w:rFonts w:asciiTheme="minorEastAsia" w:hAnsiTheme="minorEastAsia"/>
          <w:sz w:val="28"/>
          <w:szCs w:val="28"/>
        </w:rPr>
        <w:t>Cura 15.04</w:t>
      </w:r>
      <w:r>
        <w:rPr>
          <w:rFonts w:asciiTheme="minorEastAsia" w:hAnsiTheme="minorEastAsia" w:hint="eastAsia"/>
          <w:sz w:val="28"/>
          <w:szCs w:val="28"/>
        </w:rPr>
        <w:t>”software，Use this software to print a model slice。</w:t>
      </w:r>
      <w:bookmarkStart w:id="1" w:name="_Toc460430611"/>
    </w:p>
    <w:p w:rsidR="0087397C" w:rsidRDefault="00D21467">
      <w:pPr>
        <w:spacing w:line="360" w:lineRule="auto"/>
        <w:rPr>
          <w:rFonts w:asciiTheme="minorEastAsia" w:hAnsiTheme="minorEastAsia"/>
          <w:b/>
          <w:sz w:val="28"/>
          <w:szCs w:val="28"/>
        </w:rPr>
      </w:pPr>
      <w:r>
        <w:rPr>
          <w:rFonts w:asciiTheme="minorEastAsia" w:hAnsiTheme="minorEastAsia" w:hint="eastAsia"/>
          <w:b/>
          <w:sz w:val="28"/>
          <w:szCs w:val="28"/>
        </w:rPr>
        <w:t>1.1</w:t>
      </w:r>
      <w:r w:rsidR="00371125">
        <w:rPr>
          <w:rFonts w:asciiTheme="minorEastAsia" w:hAnsiTheme="minorEastAsia" w:hint="eastAsia"/>
          <w:b/>
          <w:sz w:val="28"/>
          <w:szCs w:val="28"/>
        </w:rPr>
        <w:t xml:space="preserve"> How to use slice software</w:t>
      </w:r>
      <w:r w:rsidR="00371125">
        <w:rPr>
          <w:rFonts w:asciiTheme="minorEastAsia" w:hAnsiTheme="minorEastAsia"/>
          <w:b/>
          <w:sz w:val="28"/>
          <w:szCs w:val="28"/>
        </w:rPr>
        <w:t xml:space="preserve"> Cura 15.04</w:t>
      </w:r>
      <w:bookmarkEnd w:id="1"/>
    </w:p>
    <w:p w:rsidR="0087397C" w:rsidRDefault="00371125">
      <w:pPr>
        <w:jc w:val="left"/>
        <w:rPr>
          <w:rFonts w:asciiTheme="minorEastAsia" w:hAnsiTheme="minorEastAsia" w:cs="Tahoma"/>
          <w:b/>
          <w:color w:val="000000" w:themeColor="text1"/>
          <w:sz w:val="28"/>
          <w:szCs w:val="28"/>
        </w:rPr>
      </w:pPr>
      <w:r>
        <w:rPr>
          <w:rStyle w:val="copied"/>
          <w:rFonts w:asciiTheme="minorEastAsia" w:hAnsiTheme="minorEastAsia" w:cs="Tahoma" w:hint="eastAsia"/>
          <w:b/>
          <w:color w:val="000000" w:themeColor="text1"/>
          <w:sz w:val="28"/>
          <w:szCs w:val="28"/>
        </w:rPr>
        <w:t>NOTE</w:t>
      </w:r>
      <w:r>
        <w:rPr>
          <w:rStyle w:val="copied"/>
          <w:rFonts w:asciiTheme="minorEastAsia" w:hAnsiTheme="minorEastAsia" w:cs="Tahoma"/>
          <w:b/>
          <w:color w:val="000000" w:themeColor="text1"/>
          <w:sz w:val="28"/>
          <w:szCs w:val="28"/>
        </w:rPr>
        <w:t>:</w:t>
      </w:r>
    </w:p>
    <w:p w:rsidR="0087397C" w:rsidRDefault="00371125">
      <w:pPr>
        <w:jc w:val="left"/>
        <w:rPr>
          <w:rFonts w:asciiTheme="minorEastAsia" w:hAnsiTheme="minorEastAsia" w:cs="Tahoma"/>
          <w:b/>
          <w:color w:val="000000" w:themeColor="text1"/>
          <w:sz w:val="28"/>
          <w:szCs w:val="28"/>
        </w:rPr>
      </w:pPr>
      <w:r>
        <w:rPr>
          <w:rStyle w:val="copied"/>
          <w:rFonts w:asciiTheme="minorEastAsia" w:hAnsiTheme="minorEastAsia" w:cs="Tahoma"/>
          <w:b/>
          <w:color w:val="000000" w:themeColor="text1"/>
          <w:sz w:val="28"/>
          <w:szCs w:val="28"/>
        </w:rPr>
        <w:t>(1)</w:t>
      </w:r>
      <w:r>
        <w:rPr>
          <w:rStyle w:val="copied"/>
          <w:rFonts w:asciiTheme="minorEastAsia" w:hAnsiTheme="minorEastAsia" w:cs="Tahoma" w:hint="eastAsia"/>
          <w:b/>
          <w:color w:val="000000" w:themeColor="text1"/>
          <w:sz w:val="28"/>
          <w:szCs w:val="28"/>
        </w:rPr>
        <w:t xml:space="preserve">  We recommend that new users use Cura software to print model slices</w:t>
      </w:r>
      <w:r>
        <w:rPr>
          <w:rStyle w:val="copied"/>
          <w:rFonts w:asciiTheme="minorEastAsia" w:hAnsiTheme="minorEastAsia" w:cs="Tahoma"/>
          <w:b/>
          <w:color w:val="000000" w:themeColor="text1"/>
          <w:sz w:val="28"/>
          <w:szCs w:val="28"/>
        </w:rPr>
        <w:t>。</w:t>
      </w:r>
    </w:p>
    <w:p w:rsidR="0087397C" w:rsidRDefault="00371125">
      <w:pPr>
        <w:jc w:val="left"/>
        <w:rPr>
          <w:rFonts w:asciiTheme="minorEastAsia" w:hAnsiTheme="minorEastAsia" w:cs="Tahoma"/>
          <w:b/>
          <w:color w:val="000000" w:themeColor="text1"/>
          <w:sz w:val="28"/>
          <w:szCs w:val="28"/>
        </w:rPr>
      </w:pPr>
      <w:r>
        <w:rPr>
          <w:rStyle w:val="copied"/>
          <w:rFonts w:asciiTheme="minorEastAsia" w:hAnsiTheme="minorEastAsia" w:cs="Tahoma"/>
          <w:b/>
          <w:color w:val="000000" w:themeColor="text1"/>
          <w:sz w:val="28"/>
          <w:szCs w:val="28"/>
        </w:rPr>
        <w:t>(2)</w:t>
      </w:r>
      <w:r>
        <w:rPr>
          <w:rStyle w:val="copied"/>
          <w:rFonts w:asciiTheme="minorEastAsia" w:hAnsiTheme="minorEastAsia" w:cs="Tahoma" w:hint="eastAsia"/>
          <w:b/>
          <w:color w:val="000000" w:themeColor="text1"/>
          <w:sz w:val="28"/>
          <w:szCs w:val="28"/>
        </w:rPr>
        <w:t xml:space="preserve">  The model you are going to print will determine the data you slice。</w:t>
      </w:r>
    </w:p>
    <w:p w:rsidR="0087397C" w:rsidRDefault="00371125">
      <w:pPr>
        <w:jc w:val="left"/>
        <w:rPr>
          <w:rStyle w:val="copied"/>
          <w:rFonts w:asciiTheme="minorEastAsia" w:hAnsiTheme="minorEastAsia" w:cs="Tahoma"/>
          <w:b/>
          <w:color w:val="000000" w:themeColor="text1"/>
          <w:sz w:val="28"/>
          <w:szCs w:val="28"/>
        </w:rPr>
      </w:pPr>
      <w:r>
        <w:rPr>
          <w:rStyle w:val="copied"/>
          <w:rFonts w:asciiTheme="minorEastAsia" w:hAnsiTheme="minorEastAsia" w:cs="Tahoma"/>
          <w:b/>
          <w:color w:val="000000" w:themeColor="text1"/>
          <w:sz w:val="28"/>
          <w:szCs w:val="28"/>
        </w:rPr>
        <w:t>(3)</w:t>
      </w:r>
      <w:r>
        <w:rPr>
          <w:rStyle w:val="copied"/>
          <w:rFonts w:asciiTheme="minorEastAsia" w:hAnsiTheme="minorEastAsia" w:cs="Tahoma" w:hint="eastAsia"/>
          <w:b/>
          <w:color w:val="000000" w:themeColor="text1"/>
          <w:sz w:val="28"/>
          <w:szCs w:val="28"/>
        </w:rPr>
        <w:t xml:space="preserve">  Every time before you start printing, make sure the printer is good, and the distance between the print platform part and the nozzle is about 0.1 mm (one A4 paper thickness)</w:t>
      </w:r>
      <w:r>
        <w:rPr>
          <w:rStyle w:val="copied"/>
          <w:rFonts w:asciiTheme="minorEastAsia" w:hAnsiTheme="minorEastAsia" w:cs="Tahoma"/>
          <w:b/>
          <w:color w:val="000000" w:themeColor="text1"/>
          <w:sz w:val="28"/>
          <w:szCs w:val="28"/>
        </w:rPr>
        <w:t>。</w:t>
      </w:r>
    </w:p>
    <w:p w:rsidR="0087397C" w:rsidRDefault="00371125">
      <w:pPr>
        <w:jc w:val="left"/>
        <w:rPr>
          <w:rStyle w:val="copied"/>
          <w:rFonts w:asciiTheme="minorEastAsia" w:hAnsiTheme="minorEastAsia" w:cs="Tahoma"/>
          <w:b/>
          <w:color w:val="000000" w:themeColor="text1"/>
          <w:sz w:val="28"/>
          <w:szCs w:val="28"/>
        </w:rPr>
      </w:pPr>
      <w:r>
        <w:rPr>
          <w:rStyle w:val="copied"/>
          <w:rFonts w:asciiTheme="minorEastAsia" w:hAnsiTheme="minorEastAsia" w:cs="Tahoma"/>
          <w:b/>
          <w:color w:val="000000" w:themeColor="text1"/>
          <w:sz w:val="28"/>
          <w:szCs w:val="28"/>
        </w:rPr>
        <w:t>Ps:</w:t>
      </w:r>
      <w:r>
        <w:rPr>
          <w:rStyle w:val="copied"/>
          <w:rFonts w:asciiTheme="minorEastAsia" w:hAnsiTheme="minorEastAsia" w:cs="Tahoma" w:hint="eastAsia"/>
          <w:b/>
          <w:color w:val="000000" w:themeColor="text1"/>
          <w:sz w:val="28"/>
          <w:szCs w:val="28"/>
        </w:rPr>
        <w:t>Most of the data is the default. If you need to change the setting parameters, depending on the model you want to print, you also need proficiency in the slicing software.</w:t>
      </w:r>
      <w:r>
        <w:rPr>
          <w:rStyle w:val="copied"/>
          <w:rFonts w:asciiTheme="minorEastAsia" w:hAnsiTheme="minorEastAsia" w:cs="Tahoma"/>
          <w:b/>
          <w:color w:val="000000" w:themeColor="text1"/>
          <w:sz w:val="28"/>
          <w:szCs w:val="28"/>
        </w:rPr>
        <w:t>。</w:t>
      </w:r>
    </w:p>
    <w:p w:rsidR="0087397C" w:rsidRDefault="0087397C">
      <w:pPr>
        <w:jc w:val="left"/>
        <w:rPr>
          <w:rFonts w:asciiTheme="minorEastAsia" w:hAnsiTheme="minorEastAsia" w:cs="Tahoma"/>
          <w:color w:val="000000" w:themeColor="text1"/>
          <w:sz w:val="24"/>
          <w:szCs w:val="24"/>
        </w:rPr>
      </w:pPr>
    </w:p>
    <w:p w:rsidR="0087397C" w:rsidRDefault="0087397C">
      <w:pPr>
        <w:jc w:val="left"/>
        <w:rPr>
          <w:rFonts w:asciiTheme="minorEastAsia" w:hAnsiTheme="minorEastAsia" w:cs="Tahoma"/>
          <w:color w:val="000000" w:themeColor="text1"/>
          <w:sz w:val="24"/>
          <w:szCs w:val="24"/>
        </w:rPr>
      </w:pPr>
    </w:p>
    <w:p w:rsidR="0087397C" w:rsidRDefault="0087397C">
      <w:pPr>
        <w:jc w:val="left"/>
        <w:rPr>
          <w:rFonts w:asciiTheme="minorEastAsia" w:hAnsiTheme="minorEastAsia" w:cs="Tahoma"/>
          <w:color w:val="000000" w:themeColor="text1"/>
          <w:sz w:val="24"/>
          <w:szCs w:val="24"/>
        </w:rPr>
      </w:pPr>
    </w:p>
    <w:p w:rsidR="0087397C" w:rsidRDefault="0087397C">
      <w:pPr>
        <w:jc w:val="left"/>
        <w:rPr>
          <w:rFonts w:asciiTheme="minorEastAsia" w:hAnsiTheme="minorEastAsia" w:cs="Tahoma"/>
          <w:color w:val="000000" w:themeColor="text1"/>
          <w:sz w:val="24"/>
          <w:szCs w:val="24"/>
        </w:rPr>
      </w:pPr>
    </w:p>
    <w:p w:rsidR="0087397C" w:rsidRDefault="0087397C">
      <w:pPr>
        <w:jc w:val="left"/>
        <w:rPr>
          <w:rFonts w:asciiTheme="minorEastAsia" w:hAnsiTheme="minorEastAsia" w:cs="Tahoma"/>
          <w:color w:val="000000" w:themeColor="text1"/>
          <w:sz w:val="24"/>
          <w:szCs w:val="24"/>
        </w:rPr>
      </w:pPr>
    </w:p>
    <w:p w:rsidR="0087397C" w:rsidRDefault="0087397C">
      <w:pPr>
        <w:jc w:val="left"/>
        <w:rPr>
          <w:rFonts w:asciiTheme="minorEastAsia" w:hAnsiTheme="minorEastAsia" w:cs="Tahoma"/>
          <w:color w:val="000000" w:themeColor="text1"/>
          <w:sz w:val="24"/>
          <w:szCs w:val="24"/>
        </w:rPr>
      </w:pPr>
    </w:p>
    <w:p w:rsidR="0087397C" w:rsidRDefault="0087397C">
      <w:pPr>
        <w:jc w:val="left"/>
        <w:rPr>
          <w:rFonts w:asciiTheme="minorEastAsia" w:hAnsiTheme="minorEastAsia" w:cs="Tahoma"/>
          <w:color w:val="000000" w:themeColor="text1"/>
          <w:sz w:val="24"/>
          <w:szCs w:val="24"/>
        </w:rPr>
      </w:pPr>
    </w:p>
    <w:p w:rsidR="0087397C" w:rsidRDefault="0087397C">
      <w:pPr>
        <w:jc w:val="left"/>
        <w:rPr>
          <w:rFonts w:asciiTheme="minorEastAsia" w:hAnsiTheme="minorEastAsia" w:cs="Tahoma"/>
          <w:color w:val="000000" w:themeColor="text1"/>
          <w:sz w:val="24"/>
          <w:szCs w:val="24"/>
        </w:rPr>
      </w:pPr>
    </w:p>
    <w:p w:rsidR="0087397C" w:rsidRDefault="0087397C">
      <w:pPr>
        <w:jc w:val="left"/>
        <w:rPr>
          <w:rFonts w:asciiTheme="minorEastAsia" w:hAnsiTheme="minorEastAsia" w:cs="Tahoma"/>
          <w:color w:val="000000" w:themeColor="text1"/>
          <w:sz w:val="24"/>
          <w:szCs w:val="24"/>
        </w:rPr>
      </w:pPr>
    </w:p>
    <w:p w:rsidR="0087397C" w:rsidRDefault="0087397C">
      <w:pPr>
        <w:jc w:val="left"/>
        <w:rPr>
          <w:rFonts w:asciiTheme="minorEastAsia" w:hAnsiTheme="minorEastAsia" w:cs="Tahoma"/>
          <w:color w:val="000000" w:themeColor="text1"/>
          <w:sz w:val="24"/>
          <w:szCs w:val="24"/>
        </w:rPr>
      </w:pPr>
    </w:p>
    <w:p w:rsidR="00D21467" w:rsidRDefault="00D21467">
      <w:pPr>
        <w:jc w:val="left"/>
        <w:rPr>
          <w:highlight w:val="yellow"/>
        </w:rPr>
      </w:pPr>
      <w:bookmarkStart w:id="2" w:name="OLE_LINK2"/>
      <w:bookmarkStart w:id="3" w:name="OLE_LINK1"/>
    </w:p>
    <w:bookmarkEnd w:id="2"/>
    <w:bookmarkEnd w:id="3"/>
    <w:p w:rsidR="0087397C" w:rsidRDefault="00D21467">
      <w:pPr>
        <w:jc w:val="left"/>
      </w:pPr>
      <w:r>
        <w:rPr>
          <w:rFonts w:hint="eastAsia"/>
          <w:noProof/>
          <w:highlight w:val="yellow"/>
        </w:rPr>
        <w:lastRenderedPageBreak/>
        <w:drawing>
          <wp:anchor distT="0" distB="0" distL="114300" distR="114300" simplePos="0" relativeHeight="251658240" behindDoc="1" locked="0" layoutInCell="1" allowOverlap="1">
            <wp:simplePos x="0" y="0"/>
            <wp:positionH relativeFrom="page">
              <wp:posOffset>5915660</wp:posOffset>
            </wp:positionH>
            <wp:positionV relativeFrom="page">
              <wp:posOffset>309245</wp:posOffset>
            </wp:positionV>
            <wp:extent cx="1273810" cy="230505"/>
            <wp:effectExtent l="19050" t="0" r="2575" b="0"/>
            <wp:wrapNone/>
            <wp:docPr id="1933" name="图片 1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 name="图片 1933"/>
                    <pic:cNvPicPr>
                      <a:picLocks noChangeAspect="1" noChangeArrowheads="1"/>
                    </pic:cNvPicPr>
                  </pic:nvPicPr>
                  <pic:blipFill>
                    <a:blip r:embed="rId9" cstate="print"/>
                    <a:srcRect/>
                    <a:stretch>
                      <a:fillRect/>
                    </a:stretch>
                  </pic:blipFill>
                  <pic:spPr>
                    <a:xfrm>
                      <a:off x="0" y="0"/>
                      <a:ext cx="1273810" cy="230505"/>
                    </a:xfrm>
                    <a:prstGeom prst="rect">
                      <a:avLst/>
                    </a:prstGeom>
                    <a:noFill/>
                  </pic:spPr>
                </pic:pic>
              </a:graphicData>
            </a:graphic>
          </wp:anchor>
        </w:drawing>
      </w:r>
      <w:r w:rsidR="00371125">
        <w:rPr>
          <w:rFonts w:hint="eastAsia"/>
          <w:highlight w:val="yellow"/>
        </w:rPr>
        <w:t xml:space="preserve">STEP1:  </w:t>
      </w:r>
      <w:r w:rsidR="00371125">
        <w:rPr>
          <w:rFonts w:ascii="宋体" w:eastAsia="宋体" w:hAnsi="宋体" w:hint="eastAsia"/>
          <w:b/>
          <w:color w:val="000000"/>
          <w:spacing w:val="2"/>
          <w:sz w:val="28"/>
          <w:szCs w:val="28"/>
        </w:rPr>
        <w:t>Double-click the slicing software in the SD card folder</w:t>
      </w:r>
      <w:r w:rsidR="00371125">
        <w:rPr>
          <w:rFonts w:hint="eastAsia"/>
        </w:rPr>
        <w:t xml:space="preserve">                          </w:t>
      </w:r>
    </w:p>
    <w:p w:rsidR="0087397C" w:rsidRDefault="00371125">
      <w:pPr>
        <w:jc w:val="left"/>
      </w:pPr>
      <w:r>
        <w:rPr>
          <w:rFonts w:hint="eastAsia"/>
        </w:rPr>
        <w:t xml:space="preserve">                 </w:t>
      </w:r>
    </w:p>
    <w:p w:rsidR="0087397C" w:rsidRDefault="00371125">
      <w:pPr>
        <w:jc w:val="center"/>
      </w:pPr>
      <w:r>
        <w:rPr>
          <w:noProof/>
        </w:rPr>
        <w:drawing>
          <wp:inline distT="0" distB="0" distL="0" distR="0">
            <wp:extent cx="5241290" cy="4043680"/>
            <wp:effectExtent l="19050" t="0" r="0" b="0"/>
            <wp:docPr id="1024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0" name="图片 10"/>
                    <pic:cNvPicPr>
                      <a:picLocks noChangeAspect="1" noChangeArrowheads="1"/>
                    </pic:cNvPicPr>
                  </pic:nvPicPr>
                  <pic:blipFill>
                    <a:blip r:embed="rId10" cstate="print"/>
                    <a:srcRect/>
                    <a:stretch>
                      <a:fillRect/>
                    </a:stretch>
                  </pic:blipFill>
                  <pic:spPr>
                    <a:xfrm>
                      <a:off x="0" y="0"/>
                      <a:ext cx="5261123" cy="4058874"/>
                    </a:xfrm>
                    <a:prstGeom prst="rect">
                      <a:avLst/>
                    </a:prstGeom>
                    <a:noFill/>
                    <a:ln w="9525">
                      <a:noFill/>
                      <a:miter lim="800000"/>
                      <a:headEnd/>
                      <a:tailEnd/>
                    </a:ln>
                  </pic:spPr>
                </pic:pic>
              </a:graphicData>
            </a:graphic>
          </wp:inline>
        </w:drawing>
      </w:r>
    </w:p>
    <w:p w:rsidR="0087397C" w:rsidRDefault="0087397C">
      <w:pPr>
        <w:jc w:val="center"/>
      </w:pPr>
    </w:p>
    <w:p w:rsidR="0087397C" w:rsidRDefault="0087397C">
      <w:pPr>
        <w:jc w:val="center"/>
      </w:pPr>
    </w:p>
    <w:p w:rsidR="0087397C" w:rsidRDefault="00371125">
      <w:pPr>
        <w:jc w:val="left"/>
      </w:pPr>
      <w:r>
        <w:rPr>
          <w:rFonts w:hint="eastAsia"/>
          <w:highlight w:val="yellow"/>
        </w:rPr>
        <w:t>STEP2:</w:t>
      </w:r>
    </w:p>
    <w:p w:rsidR="0087397C" w:rsidRDefault="00371125">
      <w:pPr>
        <w:jc w:val="center"/>
      </w:pPr>
      <w:r>
        <w:rPr>
          <w:noProof/>
        </w:rPr>
        <w:drawing>
          <wp:inline distT="0" distB="0" distL="0" distR="0">
            <wp:extent cx="5334000" cy="4131310"/>
            <wp:effectExtent l="1905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1" cstate="print"/>
                    <a:srcRect/>
                    <a:stretch>
                      <a:fillRect/>
                    </a:stretch>
                  </pic:blipFill>
                  <pic:spPr>
                    <a:xfrm>
                      <a:off x="0" y="0"/>
                      <a:ext cx="5358324" cy="4150076"/>
                    </a:xfrm>
                    <a:prstGeom prst="rect">
                      <a:avLst/>
                    </a:prstGeom>
                    <a:noFill/>
                    <a:ln w="9525">
                      <a:noFill/>
                      <a:miter lim="800000"/>
                      <a:headEnd/>
                      <a:tailEnd/>
                    </a:ln>
                  </pic:spPr>
                </pic:pic>
              </a:graphicData>
            </a:graphic>
          </wp:inline>
        </w:drawing>
      </w:r>
    </w:p>
    <w:p w:rsidR="0087397C" w:rsidRDefault="0087397C">
      <w:pPr>
        <w:jc w:val="left"/>
        <w:rPr>
          <w:highlight w:val="yellow"/>
        </w:rPr>
      </w:pPr>
    </w:p>
    <w:p w:rsidR="0087397C" w:rsidRDefault="00371125">
      <w:pPr>
        <w:jc w:val="left"/>
      </w:pPr>
      <w:r>
        <w:rPr>
          <w:rFonts w:hint="eastAsia"/>
          <w:highlight w:val="yellow"/>
        </w:rPr>
        <w:lastRenderedPageBreak/>
        <w:t>STEP 3:</w:t>
      </w:r>
    </w:p>
    <w:p w:rsidR="0087397C" w:rsidRDefault="00371125">
      <w:pPr>
        <w:jc w:val="center"/>
      </w:pPr>
      <w:r>
        <w:rPr>
          <w:noProof/>
        </w:rPr>
        <w:drawing>
          <wp:inline distT="0" distB="0" distL="0" distR="0">
            <wp:extent cx="5389880" cy="4182745"/>
            <wp:effectExtent l="19050" t="0" r="647" b="0"/>
            <wp:docPr id="1024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1" name="图片 13"/>
                    <pic:cNvPicPr>
                      <a:picLocks noChangeAspect="1" noChangeArrowheads="1"/>
                    </pic:cNvPicPr>
                  </pic:nvPicPr>
                  <pic:blipFill>
                    <a:blip r:embed="rId12" cstate="print"/>
                    <a:srcRect/>
                    <a:stretch>
                      <a:fillRect/>
                    </a:stretch>
                  </pic:blipFill>
                  <pic:spPr>
                    <a:xfrm>
                      <a:off x="0" y="0"/>
                      <a:ext cx="5396400" cy="4187776"/>
                    </a:xfrm>
                    <a:prstGeom prst="rect">
                      <a:avLst/>
                    </a:prstGeom>
                    <a:noFill/>
                    <a:ln w="9525">
                      <a:noFill/>
                      <a:miter lim="800000"/>
                      <a:headEnd/>
                      <a:tailEnd/>
                    </a:ln>
                  </pic:spPr>
                </pic:pic>
              </a:graphicData>
            </a:graphic>
          </wp:inline>
        </w:drawing>
      </w:r>
    </w:p>
    <w:p w:rsidR="0087397C" w:rsidRDefault="0087397C">
      <w:pPr>
        <w:jc w:val="center"/>
      </w:pPr>
    </w:p>
    <w:p w:rsidR="0087397C" w:rsidRDefault="0087397C">
      <w:pPr>
        <w:jc w:val="left"/>
        <w:rPr>
          <w:highlight w:val="yellow"/>
        </w:rPr>
      </w:pPr>
    </w:p>
    <w:p w:rsidR="0087397C" w:rsidRDefault="00371125">
      <w:pPr>
        <w:jc w:val="left"/>
      </w:pPr>
      <w:r>
        <w:rPr>
          <w:rFonts w:hint="eastAsia"/>
          <w:highlight w:val="yellow"/>
        </w:rPr>
        <w:t>STEP 4:</w:t>
      </w:r>
    </w:p>
    <w:p w:rsidR="0087397C" w:rsidRDefault="00A41A44">
      <w:pPr>
        <w:jc w:val="center"/>
      </w:pPr>
      <w: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2372" type="#_x0000_t66" style="position:absolute;left:0;text-align:left;margin-left:194.75pt;margin-top:32.8pt;width:18.05pt;height:3.55pt;z-index:252001280;mso-width-relative:page;mso-height-relative:page" filled="f" fillcolor="white [3201]" strokecolor="red" strokeweight="2.5pt"/>
        </w:pict>
      </w:r>
      <w:r w:rsidR="00371125">
        <w:rPr>
          <w:noProof/>
        </w:rPr>
        <w:drawing>
          <wp:inline distT="0" distB="0" distL="0" distR="0">
            <wp:extent cx="5315585" cy="2843530"/>
            <wp:effectExtent l="19050" t="0" r="0" b="0"/>
            <wp:docPr id="10242" name="图片 10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2" name="图片 10242"/>
                    <pic:cNvPicPr>
                      <a:picLocks noChangeAspect="1" noChangeArrowheads="1"/>
                    </pic:cNvPicPr>
                  </pic:nvPicPr>
                  <pic:blipFill>
                    <a:blip r:embed="rId13" cstate="print"/>
                    <a:srcRect/>
                    <a:stretch>
                      <a:fillRect/>
                    </a:stretch>
                  </pic:blipFill>
                  <pic:spPr>
                    <a:xfrm>
                      <a:off x="0" y="0"/>
                      <a:ext cx="5329435" cy="2851386"/>
                    </a:xfrm>
                    <a:prstGeom prst="rect">
                      <a:avLst/>
                    </a:prstGeom>
                    <a:noFill/>
                    <a:ln w="9525">
                      <a:noFill/>
                      <a:miter lim="800000"/>
                      <a:headEnd/>
                      <a:tailEnd/>
                    </a:ln>
                  </pic:spPr>
                </pic:pic>
              </a:graphicData>
            </a:graphic>
          </wp:inline>
        </w:drawing>
      </w:r>
    </w:p>
    <w:p w:rsidR="0087397C" w:rsidRDefault="0087397C">
      <w:pPr>
        <w:jc w:val="center"/>
      </w:pPr>
    </w:p>
    <w:p w:rsidR="0087397C" w:rsidRDefault="0087397C">
      <w:pPr>
        <w:jc w:val="center"/>
      </w:pPr>
    </w:p>
    <w:p w:rsidR="0087397C" w:rsidRDefault="0087397C">
      <w:pPr>
        <w:jc w:val="center"/>
      </w:pPr>
    </w:p>
    <w:p w:rsidR="0087397C" w:rsidRDefault="0087397C">
      <w:pPr>
        <w:jc w:val="center"/>
      </w:pPr>
    </w:p>
    <w:p w:rsidR="0087397C" w:rsidRDefault="0087397C">
      <w:pPr>
        <w:jc w:val="left"/>
        <w:rPr>
          <w:highlight w:val="yellow"/>
        </w:rPr>
      </w:pPr>
    </w:p>
    <w:p w:rsidR="0087397C" w:rsidRDefault="0087397C">
      <w:pPr>
        <w:jc w:val="left"/>
        <w:rPr>
          <w:highlight w:val="yellow"/>
        </w:rPr>
      </w:pPr>
    </w:p>
    <w:p w:rsidR="0087397C" w:rsidRDefault="0087397C">
      <w:pPr>
        <w:jc w:val="left"/>
        <w:rPr>
          <w:highlight w:val="yellow"/>
        </w:rPr>
      </w:pPr>
    </w:p>
    <w:p w:rsidR="0087397C" w:rsidRDefault="0087397C">
      <w:pPr>
        <w:jc w:val="left"/>
        <w:rPr>
          <w:highlight w:val="yellow"/>
        </w:rPr>
      </w:pPr>
    </w:p>
    <w:p w:rsidR="0087397C" w:rsidRDefault="00371125">
      <w:pPr>
        <w:jc w:val="left"/>
      </w:pPr>
      <w:r>
        <w:rPr>
          <w:rFonts w:hint="eastAsia"/>
          <w:highlight w:val="yellow"/>
        </w:rPr>
        <w:lastRenderedPageBreak/>
        <w:t>STEP 5:</w:t>
      </w:r>
    </w:p>
    <w:p w:rsidR="0087397C" w:rsidRDefault="00371125">
      <w:pPr>
        <w:jc w:val="center"/>
      </w:pPr>
      <w:r>
        <w:rPr>
          <w:noProof/>
        </w:rPr>
        <w:drawing>
          <wp:inline distT="0" distB="0" distL="0" distR="0">
            <wp:extent cx="3609340" cy="4231640"/>
            <wp:effectExtent l="19050" t="0" r="0" b="0"/>
            <wp:docPr id="1024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3" name="图片 19"/>
                    <pic:cNvPicPr>
                      <a:picLocks noChangeAspect="1" noChangeArrowheads="1"/>
                    </pic:cNvPicPr>
                  </pic:nvPicPr>
                  <pic:blipFill>
                    <a:blip r:embed="rId14" cstate="print"/>
                    <a:srcRect/>
                    <a:stretch>
                      <a:fillRect/>
                    </a:stretch>
                  </pic:blipFill>
                  <pic:spPr>
                    <a:xfrm>
                      <a:off x="0" y="0"/>
                      <a:ext cx="3613630" cy="4236444"/>
                    </a:xfrm>
                    <a:prstGeom prst="rect">
                      <a:avLst/>
                    </a:prstGeom>
                    <a:noFill/>
                    <a:ln w="9525">
                      <a:noFill/>
                      <a:miter lim="800000"/>
                      <a:headEnd/>
                      <a:tailEnd/>
                    </a:ln>
                  </pic:spPr>
                </pic:pic>
              </a:graphicData>
            </a:graphic>
          </wp:inline>
        </w:drawing>
      </w:r>
    </w:p>
    <w:p w:rsidR="0087397C" w:rsidRDefault="0087397C">
      <w:pPr>
        <w:jc w:val="left"/>
      </w:pPr>
    </w:p>
    <w:p w:rsidR="0087397C" w:rsidRDefault="00371125">
      <w:pPr>
        <w:jc w:val="left"/>
      </w:pPr>
      <w:r>
        <w:rPr>
          <w:rFonts w:hint="eastAsia"/>
          <w:highlight w:val="yellow"/>
        </w:rPr>
        <w:t>STEP 6:</w:t>
      </w:r>
    </w:p>
    <w:p w:rsidR="0087397C" w:rsidRDefault="00A41A44">
      <w:pPr>
        <w:jc w:val="center"/>
      </w:pPr>
      <w: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2367" type="#_x0000_t13" style="position:absolute;left:0;text-align:left;margin-left:101.8pt;margin-top:132.9pt;width:22.15pt;height:3.55pt;z-index:251996160;mso-width-relative:page;mso-height-relative:page" fillcolor="red" strokecolor="red"/>
        </w:pict>
      </w:r>
      <w:r w:rsidR="00371125">
        <w:rPr>
          <w:noProof/>
        </w:rPr>
        <w:drawing>
          <wp:inline distT="0" distB="0" distL="0" distR="0">
            <wp:extent cx="3581400" cy="4201160"/>
            <wp:effectExtent l="0" t="0" r="0" b="0"/>
            <wp:docPr id="10246"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6" name="图片 22"/>
                    <pic:cNvPicPr>
                      <a:picLocks noChangeAspect="1" noChangeArrowheads="1"/>
                    </pic:cNvPicPr>
                  </pic:nvPicPr>
                  <pic:blipFill>
                    <a:blip r:embed="rId15" cstate="print"/>
                    <a:srcRect/>
                    <a:stretch>
                      <a:fillRect/>
                    </a:stretch>
                  </pic:blipFill>
                  <pic:spPr>
                    <a:xfrm>
                      <a:off x="0" y="0"/>
                      <a:ext cx="3596053" cy="4218940"/>
                    </a:xfrm>
                    <a:prstGeom prst="rect">
                      <a:avLst/>
                    </a:prstGeom>
                    <a:noFill/>
                    <a:ln w="9525">
                      <a:noFill/>
                      <a:miter lim="800000"/>
                      <a:headEnd/>
                      <a:tailEnd/>
                    </a:ln>
                  </pic:spPr>
                </pic:pic>
              </a:graphicData>
            </a:graphic>
          </wp:inline>
        </w:drawing>
      </w:r>
    </w:p>
    <w:p w:rsidR="0087397C" w:rsidRDefault="0087397C">
      <w:pPr>
        <w:jc w:val="left"/>
        <w:rPr>
          <w:highlight w:val="yellow"/>
        </w:rPr>
      </w:pPr>
    </w:p>
    <w:p w:rsidR="0087397C" w:rsidRDefault="0087397C">
      <w:pPr>
        <w:jc w:val="left"/>
        <w:rPr>
          <w:highlight w:val="yellow"/>
        </w:rPr>
      </w:pPr>
    </w:p>
    <w:p w:rsidR="0087397C" w:rsidRDefault="00371125">
      <w:pPr>
        <w:jc w:val="left"/>
      </w:pPr>
      <w:r>
        <w:rPr>
          <w:rFonts w:hint="eastAsia"/>
          <w:highlight w:val="yellow"/>
        </w:rPr>
        <w:lastRenderedPageBreak/>
        <w:t>STEP 7:</w:t>
      </w:r>
    </w:p>
    <w:p w:rsidR="0087397C" w:rsidRDefault="00A41A44">
      <w:pPr>
        <w:jc w:val="center"/>
      </w:pPr>
      <w:r>
        <w:pict>
          <v:shape id="_x0000_s2368" type="#_x0000_t13" style="position:absolute;left:0;text-align:left;margin-left:101.8pt;margin-top:253.9pt;width:22.15pt;height:3.55pt;z-index:251997184;mso-width-relative:page;mso-height-relative:page" fillcolor="red" strokecolor="red"/>
        </w:pict>
      </w:r>
      <w:r w:rsidR="00371125">
        <w:rPr>
          <w:noProof/>
        </w:rPr>
        <w:drawing>
          <wp:inline distT="0" distB="0" distL="0" distR="0">
            <wp:extent cx="3580130" cy="4200525"/>
            <wp:effectExtent l="0" t="0" r="0" b="0"/>
            <wp:docPr id="1025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3" name="图片 28"/>
                    <pic:cNvPicPr>
                      <a:picLocks noChangeAspect="1" noChangeArrowheads="1"/>
                    </pic:cNvPicPr>
                  </pic:nvPicPr>
                  <pic:blipFill>
                    <a:blip r:embed="rId16" cstate="print"/>
                    <a:srcRect/>
                    <a:stretch>
                      <a:fillRect/>
                    </a:stretch>
                  </pic:blipFill>
                  <pic:spPr>
                    <a:xfrm>
                      <a:off x="0" y="0"/>
                      <a:ext cx="3582774" cy="4203620"/>
                    </a:xfrm>
                    <a:prstGeom prst="rect">
                      <a:avLst/>
                    </a:prstGeom>
                    <a:noFill/>
                    <a:ln w="9525">
                      <a:noFill/>
                      <a:miter lim="800000"/>
                      <a:headEnd/>
                      <a:tailEnd/>
                    </a:ln>
                  </pic:spPr>
                </pic:pic>
              </a:graphicData>
            </a:graphic>
          </wp:inline>
        </w:drawing>
      </w:r>
    </w:p>
    <w:p w:rsidR="0087397C" w:rsidRDefault="0087397C">
      <w:pPr>
        <w:jc w:val="center"/>
      </w:pPr>
    </w:p>
    <w:p w:rsidR="0087397C" w:rsidRDefault="00371125">
      <w:pPr>
        <w:jc w:val="left"/>
        <w:rPr>
          <w:highlight w:val="yellow"/>
        </w:rPr>
      </w:pPr>
      <w:r>
        <w:rPr>
          <w:rFonts w:hint="eastAsia"/>
          <w:highlight w:val="yellow"/>
        </w:rPr>
        <w:t>STEP 8:</w:t>
      </w:r>
    </w:p>
    <w:p w:rsidR="0087397C" w:rsidRDefault="00D21467">
      <w:pPr>
        <w:widowControl/>
        <w:jc w:val="center"/>
        <w:rPr>
          <w:rFonts w:ascii="宋体" w:eastAsia="宋体" w:hAnsi="宋体" w:cs="宋体"/>
          <w:kern w:val="0"/>
          <w:sz w:val="24"/>
          <w:szCs w:val="24"/>
        </w:rPr>
      </w:pPr>
      <w:r w:rsidRPr="002A74DE">
        <w:rPr>
          <w:rFonts w:ascii="宋体" w:eastAsia="宋体" w:hAnsi="宋体" w:cs="宋体"/>
          <w:noProof/>
          <w:kern w:val="0"/>
          <w:sz w:val="24"/>
          <w:szCs w:val="24"/>
        </w:rPr>
        <w:drawing>
          <wp:inline distT="0" distB="0" distL="0" distR="0" wp14:anchorId="2E9189CB" wp14:editId="205FF396">
            <wp:extent cx="3905250" cy="4532881"/>
            <wp:effectExtent l="0" t="0" r="0" b="0"/>
            <wp:docPr id="5" name="图片 5" descr="C:\Users\Administrator\AppData\Roaming\Tencent\Users\756804643\QQ\WinTemp\RichOle\PZR{~%{$2F@NH6ODJ8%FTS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AppData\Roaming\Tencent\Users\756804643\QQ\WinTemp\RichOle\PZR{~%{$2F@NH6ODJ8%FTSI.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29305" cy="4560803"/>
                    </a:xfrm>
                    <a:prstGeom prst="rect">
                      <a:avLst/>
                    </a:prstGeom>
                    <a:noFill/>
                    <a:ln>
                      <a:noFill/>
                    </a:ln>
                  </pic:spPr>
                </pic:pic>
              </a:graphicData>
            </a:graphic>
          </wp:inline>
        </w:drawing>
      </w:r>
    </w:p>
    <w:p w:rsidR="0087397C" w:rsidRPr="00D21467" w:rsidRDefault="00A41A44" w:rsidP="00D21467">
      <w: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2370" type="#_x0000_t38" style="position:absolute;left:0;text-align:left;margin-left:25.65pt;margin-top:160.85pt;width:137.5pt;height:34.6pt;rotation:90;z-index:251999232;mso-width-relative:page;mso-height-relative:page" o:connectortype="curved" adj="10800,-117864,-22001">
            <v:stroke endarrow="block"/>
          </v:shape>
        </w:pict>
      </w:r>
      <w:r>
        <w:pict>
          <v:shape id="_x0000_s2366" type="#_x0000_t66" style="position:absolute;left:0;text-align:left;margin-left:119.95pt;margin-top:105.85pt;width:18.05pt;height:3.55pt;z-index:251995136;mso-width-relative:page;mso-height-relative:page" filled="f" fillcolor="white [3201]" strokecolor="red" strokeweight="2.5pt"/>
        </w:pict>
      </w:r>
    </w:p>
    <w:p w:rsidR="0087397C" w:rsidRDefault="0087397C">
      <w:pPr>
        <w:ind w:firstLineChars="2200" w:firstLine="4620"/>
      </w:pPr>
    </w:p>
    <w:p w:rsidR="0087397C" w:rsidRDefault="00371125">
      <w:r>
        <w:rPr>
          <w:rFonts w:hint="eastAsia"/>
          <w:highlight w:val="yellow"/>
        </w:rPr>
        <w:t xml:space="preserve">STEP </w:t>
      </w:r>
      <w:r w:rsidR="00D21467">
        <w:rPr>
          <w:rFonts w:hint="eastAsia"/>
          <w:highlight w:val="yellow"/>
        </w:rPr>
        <w:t>9</w:t>
      </w:r>
      <w:r>
        <w:rPr>
          <w:rFonts w:hint="eastAsia"/>
          <w:highlight w:val="yellow"/>
        </w:rPr>
        <w:t>:</w:t>
      </w:r>
    </w:p>
    <w:p w:rsidR="0087397C" w:rsidRDefault="00371125">
      <w:pPr>
        <w:rPr>
          <w:rFonts w:ascii="宋体" w:eastAsia="宋体" w:hAnsi="宋体" w:cs="宋体"/>
          <w:kern w:val="0"/>
          <w:sz w:val="24"/>
          <w:szCs w:val="24"/>
        </w:rPr>
      </w:pPr>
      <w:r>
        <w:rPr>
          <w:rFonts w:ascii="宋体" w:eastAsia="宋体" w:hAnsi="宋体" w:cs="宋体" w:hint="eastAsia"/>
          <w:kern w:val="0"/>
          <w:sz w:val="24"/>
          <w:szCs w:val="24"/>
        </w:rPr>
        <w:t xml:space="preserve">    </w:t>
      </w:r>
    </w:p>
    <w:p w:rsidR="0087397C" w:rsidRDefault="00D21467">
      <w:pPr>
        <w:widowControl/>
        <w:jc w:val="center"/>
        <w:rPr>
          <w:rFonts w:ascii="宋体" w:eastAsia="宋体" w:hAnsi="宋体" w:cs="宋体"/>
          <w:kern w:val="0"/>
          <w:sz w:val="24"/>
          <w:szCs w:val="24"/>
        </w:rPr>
      </w:pPr>
      <w:r w:rsidRPr="002A74DE">
        <w:rPr>
          <w:rFonts w:ascii="宋体" w:eastAsia="宋体" w:hAnsi="宋体" w:cs="宋体"/>
          <w:noProof/>
          <w:kern w:val="0"/>
          <w:sz w:val="24"/>
          <w:szCs w:val="24"/>
        </w:rPr>
        <w:drawing>
          <wp:inline distT="0" distB="0" distL="0" distR="0" wp14:anchorId="0C489508" wp14:editId="578A1D69">
            <wp:extent cx="4933024" cy="3857625"/>
            <wp:effectExtent l="0" t="0" r="0" b="0"/>
            <wp:docPr id="6" name="图片 6" descr="C:\Users\Administrator\AppData\Roaming\Tencent\Users\756804643\QQ\WinTemp\RichOle\L6OOM4H334_MI9XNU_S4}D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AppData\Roaming\Tencent\Users\756804643\QQ\WinTemp\RichOle\L6OOM4H334_MI9XNU_S4}D0.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4559" cy="3882286"/>
                    </a:xfrm>
                    <a:prstGeom prst="rect">
                      <a:avLst/>
                    </a:prstGeom>
                    <a:noFill/>
                    <a:ln>
                      <a:noFill/>
                    </a:ln>
                  </pic:spPr>
                </pic:pic>
              </a:graphicData>
            </a:graphic>
          </wp:inline>
        </w:drawing>
      </w:r>
    </w:p>
    <w:p w:rsidR="0087397C" w:rsidRDefault="0087397C">
      <w:pPr>
        <w:widowControl/>
        <w:jc w:val="center"/>
        <w:rPr>
          <w:rFonts w:ascii="宋体" w:eastAsia="宋体" w:hAnsi="宋体" w:cs="宋体"/>
          <w:kern w:val="0"/>
          <w:sz w:val="24"/>
          <w:szCs w:val="24"/>
        </w:rPr>
      </w:pPr>
    </w:p>
    <w:p w:rsidR="00D21467" w:rsidRDefault="00D21467">
      <w:pPr>
        <w:widowControl/>
        <w:jc w:val="center"/>
        <w:rPr>
          <w:rFonts w:ascii="宋体" w:eastAsia="宋体" w:hAnsi="宋体" w:cs="宋体"/>
          <w:kern w:val="0"/>
          <w:sz w:val="24"/>
          <w:szCs w:val="24"/>
        </w:rPr>
      </w:pPr>
    </w:p>
    <w:p w:rsidR="00D21467" w:rsidRDefault="00D21467">
      <w:pPr>
        <w:widowControl/>
        <w:jc w:val="center"/>
        <w:rPr>
          <w:rFonts w:ascii="宋体" w:eastAsia="宋体" w:hAnsi="宋体" w:cs="宋体"/>
          <w:kern w:val="0"/>
          <w:sz w:val="24"/>
          <w:szCs w:val="24"/>
        </w:rPr>
      </w:pPr>
    </w:p>
    <w:p w:rsidR="00D21467" w:rsidRDefault="00D21467">
      <w:pPr>
        <w:widowControl/>
        <w:jc w:val="center"/>
        <w:rPr>
          <w:rFonts w:ascii="宋体" w:eastAsia="宋体" w:hAnsi="宋体" w:cs="宋体"/>
          <w:kern w:val="0"/>
          <w:sz w:val="24"/>
          <w:szCs w:val="24"/>
        </w:rPr>
      </w:pPr>
    </w:p>
    <w:p w:rsidR="00D21467" w:rsidRDefault="00D21467">
      <w:pPr>
        <w:widowControl/>
        <w:jc w:val="center"/>
        <w:rPr>
          <w:rFonts w:ascii="宋体" w:eastAsia="宋体" w:hAnsi="宋体" w:cs="宋体"/>
          <w:kern w:val="0"/>
          <w:sz w:val="24"/>
          <w:szCs w:val="24"/>
        </w:rPr>
      </w:pPr>
    </w:p>
    <w:p w:rsidR="0087397C" w:rsidRDefault="00D21467" w:rsidP="00D21467">
      <w:pPr>
        <w:jc w:val="center"/>
        <w:rPr>
          <w:highlight w:val="yellow"/>
        </w:rPr>
      </w:pPr>
      <w:r w:rsidRPr="002A74DE">
        <w:rPr>
          <w:rFonts w:ascii="宋体" w:eastAsia="宋体" w:hAnsi="宋体" w:cs="宋体"/>
          <w:noProof/>
          <w:kern w:val="0"/>
          <w:sz w:val="24"/>
          <w:szCs w:val="24"/>
        </w:rPr>
        <w:drawing>
          <wp:inline distT="0" distB="0" distL="0" distR="0" wp14:anchorId="4891515C" wp14:editId="09EB2000">
            <wp:extent cx="4867275" cy="3829828"/>
            <wp:effectExtent l="0" t="0" r="0" b="0"/>
            <wp:docPr id="7" name="图片 7" descr="C:\Users\Administrator\AppData\Roaming\Tencent\Users\756804643\QQ\WinTemp\RichOle\S[B6O0TOK089)%P52X){{{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AppData\Roaming\Tencent\Users\756804643\QQ\WinTemp\RichOle\S[B6O0TOK089)%P52X){{{3.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69150" cy="3831303"/>
                    </a:xfrm>
                    <a:prstGeom prst="rect">
                      <a:avLst/>
                    </a:prstGeom>
                    <a:noFill/>
                    <a:ln>
                      <a:noFill/>
                    </a:ln>
                  </pic:spPr>
                </pic:pic>
              </a:graphicData>
            </a:graphic>
          </wp:inline>
        </w:drawing>
      </w:r>
    </w:p>
    <w:p w:rsidR="00D21467" w:rsidRDefault="00D21467">
      <w:pPr>
        <w:jc w:val="left"/>
        <w:rPr>
          <w:highlight w:val="yellow"/>
        </w:rPr>
      </w:pPr>
    </w:p>
    <w:p w:rsidR="0087397C" w:rsidRDefault="00371125">
      <w:pPr>
        <w:jc w:val="left"/>
      </w:pPr>
      <w:r>
        <w:rPr>
          <w:rFonts w:hint="eastAsia"/>
          <w:highlight w:val="yellow"/>
        </w:rPr>
        <w:lastRenderedPageBreak/>
        <w:t xml:space="preserve">STEP </w:t>
      </w:r>
      <w:r w:rsidR="00D21467">
        <w:rPr>
          <w:rFonts w:hint="eastAsia"/>
          <w:highlight w:val="yellow"/>
        </w:rPr>
        <w:t>10</w:t>
      </w:r>
    </w:p>
    <w:p w:rsidR="0087397C" w:rsidRDefault="00A41A44">
      <w:pPr>
        <w:jc w:val="center"/>
      </w:pPr>
      <w:r>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_x0000_s2364" type="#_x0000_t63" style="position:absolute;left:0;text-align:left;margin-left:257.05pt;margin-top:89.2pt;width:123.9pt;height:37.05pt;z-index:251993088;mso-width-relative:page;mso-height-relative:page" adj="2763,-19647,-1800,4050,-12600,-6750,-12600,-6750" fillcolor="white [3201]" strokecolor="#c0504d [3205]" strokeweight="2.5pt">
            <v:textbox>
              <w:txbxContent>
                <w:p w:rsidR="0087397C" w:rsidRDefault="00371125">
                  <w:r>
                    <w:rPr>
                      <w:rFonts w:hint="eastAsia"/>
                    </w:rPr>
                    <w:t>Openthe file(STL)</w:t>
                  </w:r>
                </w:p>
              </w:txbxContent>
            </v:textbox>
            <o:callout v:ext="edit" minusy="t"/>
          </v:shape>
        </w:pict>
      </w:r>
      <w:r w:rsidR="00371125">
        <w:rPr>
          <w:noProof/>
        </w:rPr>
        <w:drawing>
          <wp:inline distT="0" distB="0" distL="0" distR="0">
            <wp:extent cx="4151630" cy="4031615"/>
            <wp:effectExtent l="19050" t="0" r="839" b="0"/>
            <wp:docPr id="16" name="图片 11" descr="D:\我的文档\Tencent Files\756804643\Image\C2C\5MYAXNO(_ZXTQ78TL_V0S$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descr="D:\我的文档\Tencent Files\756804643\Image\C2C\5MYAXNO(_ZXTQ78TL_V0S$L.jpg"/>
                    <pic:cNvPicPr>
                      <a:picLocks noChangeAspect="1" noChangeArrowheads="1"/>
                    </pic:cNvPicPr>
                  </pic:nvPicPr>
                  <pic:blipFill>
                    <a:blip r:embed="rId20" cstate="print"/>
                    <a:srcRect/>
                    <a:stretch>
                      <a:fillRect/>
                    </a:stretch>
                  </pic:blipFill>
                  <pic:spPr>
                    <a:xfrm>
                      <a:off x="0" y="0"/>
                      <a:ext cx="4161466" cy="4041133"/>
                    </a:xfrm>
                    <a:prstGeom prst="rect">
                      <a:avLst/>
                    </a:prstGeom>
                    <a:noFill/>
                    <a:ln w="9525">
                      <a:noFill/>
                      <a:miter lim="800000"/>
                      <a:headEnd/>
                      <a:tailEnd/>
                    </a:ln>
                  </pic:spPr>
                </pic:pic>
              </a:graphicData>
            </a:graphic>
          </wp:inline>
        </w:drawing>
      </w:r>
    </w:p>
    <w:p w:rsidR="0087397C" w:rsidRDefault="0087397C">
      <w:pPr>
        <w:jc w:val="center"/>
      </w:pPr>
    </w:p>
    <w:p w:rsidR="0087397C" w:rsidRDefault="0087397C">
      <w:pPr>
        <w:jc w:val="left"/>
        <w:rPr>
          <w:highlight w:val="yellow"/>
        </w:rPr>
      </w:pPr>
    </w:p>
    <w:p w:rsidR="0087397C" w:rsidRDefault="0087397C">
      <w:pPr>
        <w:jc w:val="left"/>
        <w:rPr>
          <w:highlight w:val="yellow"/>
        </w:rPr>
      </w:pPr>
    </w:p>
    <w:p w:rsidR="0087397C" w:rsidRDefault="0087397C">
      <w:pPr>
        <w:jc w:val="left"/>
        <w:rPr>
          <w:highlight w:val="yellow"/>
        </w:rPr>
      </w:pPr>
    </w:p>
    <w:p w:rsidR="0087397C" w:rsidRDefault="0087397C">
      <w:pPr>
        <w:jc w:val="left"/>
        <w:rPr>
          <w:highlight w:val="yellow"/>
        </w:rPr>
      </w:pPr>
    </w:p>
    <w:p w:rsidR="0087397C" w:rsidRDefault="0087397C">
      <w:pPr>
        <w:jc w:val="left"/>
        <w:rPr>
          <w:highlight w:val="yellow"/>
        </w:rPr>
      </w:pPr>
    </w:p>
    <w:p w:rsidR="0087397C" w:rsidRDefault="0087397C">
      <w:pPr>
        <w:jc w:val="left"/>
        <w:rPr>
          <w:highlight w:val="yellow"/>
        </w:rPr>
      </w:pPr>
    </w:p>
    <w:p w:rsidR="0087397C" w:rsidRDefault="0087397C">
      <w:pPr>
        <w:jc w:val="left"/>
        <w:rPr>
          <w:highlight w:val="yellow"/>
        </w:rPr>
      </w:pPr>
    </w:p>
    <w:p w:rsidR="0087397C" w:rsidRDefault="0087397C">
      <w:pPr>
        <w:jc w:val="left"/>
        <w:rPr>
          <w:highlight w:val="yellow"/>
        </w:rPr>
      </w:pPr>
    </w:p>
    <w:p w:rsidR="0087397C" w:rsidRDefault="00371125">
      <w:pPr>
        <w:jc w:val="left"/>
      </w:pPr>
      <w:r>
        <w:rPr>
          <w:rFonts w:hint="eastAsia"/>
          <w:highlight w:val="yellow"/>
        </w:rPr>
        <w:t xml:space="preserve">STEP </w:t>
      </w:r>
      <w:r w:rsidR="00D21467">
        <w:rPr>
          <w:rFonts w:hint="eastAsia"/>
          <w:highlight w:val="yellow"/>
        </w:rPr>
        <w:t>11</w:t>
      </w:r>
      <w:r>
        <w:rPr>
          <w:rFonts w:hint="eastAsia"/>
          <w:highlight w:val="yellow"/>
        </w:rPr>
        <w:t>:</w:t>
      </w:r>
    </w:p>
    <w:p w:rsidR="00D21467" w:rsidRDefault="00D21467">
      <w:pPr>
        <w:widowControl/>
        <w:jc w:val="center"/>
        <w:rPr>
          <w:rFonts w:ascii="宋体" w:eastAsia="宋体" w:hAnsi="宋体" w:cs="宋体"/>
          <w:kern w:val="0"/>
          <w:sz w:val="24"/>
          <w:szCs w:val="24"/>
        </w:rPr>
      </w:pPr>
    </w:p>
    <w:p w:rsidR="0087397C" w:rsidRDefault="00371125">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4998720" cy="2864485"/>
            <wp:effectExtent l="19050" t="0" r="0" b="0"/>
            <wp:docPr id="18" name="图片 21" descr="D:\我的文档\Tencent Files\756804643\Image\C2C\3T6KVNLXK0XI@B6[@B]_AH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1" descr="D:\我的文档\Tencent Files\756804643\Image\C2C\3T6KVNLXK0XI@B6[@B]_AHX.png"/>
                    <pic:cNvPicPr>
                      <a:picLocks noChangeAspect="1" noChangeArrowheads="1"/>
                    </pic:cNvPicPr>
                  </pic:nvPicPr>
                  <pic:blipFill>
                    <a:blip r:embed="rId21" cstate="print"/>
                    <a:srcRect/>
                    <a:stretch>
                      <a:fillRect/>
                    </a:stretch>
                  </pic:blipFill>
                  <pic:spPr>
                    <a:xfrm>
                      <a:off x="0" y="0"/>
                      <a:ext cx="5000496" cy="2865620"/>
                    </a:xfrm>
                    <a:prstGeom prst="rect">
                      <a:avLst/>
                    </a:prstGeom>
                    <a:noFill/>
                    <a:ln w="9525">
                      <a:noFill/>
                      <a:miter lim="800000"/>
                      <a:headEnd/>
                      <a:tailEnd/>
                    </a:ln>
                  </pic:spPr>
                </pic:pic>
              </a:graphicData>
            </a:graphic>
          </wp:inline>
        </w:drawing>
      </w:r>
    </w:p>
    <w:p w:rsidR="0087397C" w:rsidRDefault="0087397C">
      <w:pPr>
        <w:jc w:val="left"/>
        <w:rPr>
          <w:highlight w:val="yellow"/>
        </w:rPr>
      </w:pPr>
    </w:p>
    <w:p w:rsidR="0087397C" w:rsidRDefault="00371125">
      <w:pPr>
        <w:jc w:val="left"/>
      </w:pPr>
      <w:r>
        <w:rPr>
          <w:rFonts w:hint="eastAsia"/>
          <w:highlight w:val="yellow"/>
        </w:rPr>
        <w:lastRenderedPageBreak/>
        <w:t>步骤</w:t>
      </w:r>
      <w:r w:rsidR="00D21467">
        <w:rPr>
          <w:rFonts w:hint="eastAsia"/>
          <w:highlight w:val="yellow"/>
        </w:rPr>
        <w:t>12</w:t>
      </w:r>
      <w:r>
        <w:rPr>
          <w:rFonts w:hint="eastAsia"/>
          <w:highlight w:val="yellow"/>
        </w:rPr>
        <w:t>:</w:t>
      </w:r>
    </w:p>
    <w:p w:rsidR="0087397C" w:rsidRDefault="0087397C">
      <w:pPr>
        <w:jc w:val="left"/>
      </w:pPr>
    </w:p>
    <w:p w:rsidR="0087397C" w:rsidRDefault="00371125">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5439410" cy="4038600"/>
            <wp:effectExtent l="19050" t="0" r="8883" b="0"/>
            <wp:docPr id="23" name="图片 23" descr="D:\我的文档\Tencent Files\756804643\Image\C2C\IKT16]8YZFJY5J{Z6ZC2)V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D:\我的文档\Tencent Files\756804643\Image\C2C\IKT16]8YZFJY5J{Z6ZC2)VP.jpg"/>
                    <pic:cNvPicPr>
                      <a:picLocks noChangeAspect="1" noChangeArrowheads="1"/>
                    </pic:cNvPicPr>
                  </pic:nvPicPr>
                  <pic:blipFill>
                    <a:blip r:embed="rId22" cstate="print"/>
                    <a:srcRect/>
                    <a:stretch>
                      <a:fillRect/>
                    </a:stretch>
                  </pic:blipFill>
                  <pic:spPr>
                    <a:xfrm>
                      <a:off x="0" y="0"/>
                      <a:ext cx="5443829" cy="4042476"/>
                    </a:xfrm>
                    <a:prstGeom prst="rect">
                      <a:avLst/>
                    </a:prstGeom>
                    <a:noFill/>
                    <a:ln w="9525">
                      <a:noFill/>
                      <a:miter lim="800000"/>
                      <a:headEnd/>
                      <a:tailEnd/>
                    </a:ln>
                  </pic:spPr>
                </pic:pic>
              </a:graphicData>
            </a:graphic>
          </wp:inline>
        </w:drawing>
      </w:r>
    </w:p>
    <w:p w:rsidR="0087397C" w:rsidRDefault="00A41A44">
      <w:pPr>
        <w:jc w:val="center"/>
      </w:pPr>
      <w:r>
        <w:pict>
          <v:shape id="_x0000_s2363" type="#_x0000_t63" style="position:absolute;left:0;text-align:left;margin-left:235.85pt;margin-top:6.15pt;width:89.4pt;height:32.25pt;z-index:251992064;mso-width-relative:page;mso-height-relative:page" adj="-85,-10448" fillcolor="white [3201]" strokecolor="#c0504d [3205]" strokeweight="2.5pt">
            <v:textbox>
              <w:txbxContent>
                <w:p w:rsidR="0087397C" w:rsidRDefault="00371125">
                  <w:pPr>
                    <w:rPr>
                      <w:color w:val="000000" w:themeColor="text1"/>
                    </w:rPr>
                  </w:pPr>
                  <w:r>
                    <w:rPr>
                      <w:rFonts w:hint="eastAsia"/>
                      <w:color w:val="000000" w:themeColor="text1"/>
                    </w:rPr>
                    <w:t>scaling ratio</w:t>
                  </w:r>
                </w:p>
              </w:txbxContent>
            </v:textbox>
          </v:shape>
        </w:pict>
      </w:r>
    </w:p>
    <w:p w:rsidR="0087397C" w:rsidRDefault="0087397C">
      <w:pPr>
        <w:jc w:val="left"/>
        <w:rPr>
          <w:highlight w:val="yellow"/>
        </w:rPr>
      </w:pPr>
    </w:p>
    <w:p w:rsidR="0087397C" w:rsidRDefault="0087397C">
      <w:pPr>
        <w:jc w:val="left"/>
        <w:rPr>
          <w:highlight w:val="yellow"/>
        </w:rPr>
      </w:pPr>
    </w:p>
    <w:p w:rsidR="0087397C" w:rsidRDefault="00371125">
      <w:pPr>
        <w:jc w:val="left"/>
      </w:pPr>
      <w:r>
        <w:rPr>
          <w:rFonts w:hint="eastAsia"/>
          <w:highlight w:val="yellow"/>
        </w:rPr>
        <w:t>STEP 1</w:t>
      </w:r>
      <w:r w:rsidR="00D21467">
        <w:rPr>
          <w:highlight w:val="yellow"/>
        </w:rPr>
        <w:t>3</w:t>
      </w:r>
      <w:r>
        <w:rPr>
          <w:rFonts w:hint="eastAsia"/>
          <w:highlight w:val="yellow"/>
        </w:rPr>
        <w:t>:</w:t>
      </w:r>
    </w:p>
    <w:p w:rsidR="0087397C" w:rsidRDefault="00A41A44">
      <w:pPr>
        <w:widowControl/>
        <w:jc w:val="center"/>
        <w:rPr>
          <w:rFonts w:ascii="宋体" w:eastAsia="宋体" w:hAnsi="宋体" w:cs="宋体"/>
          <w:kern w:val="0"/>
          <w:sz w:val="24"/>
          <w:szCs w:val="24"/>
        </w:rPr>
      </w:pPr>
      <w:r>
        <w:pict>
          <v:shape id="_x0000_s2371" type="#_x0000_t63" style="position:absolute;left:0;text-align:left;margin-left:167.65pt;margin-top:304.1pt;width:58.45pt;height:32.25pt;z-index:252000256;mso-width-relative:page;mso-height-relative:page" adj="16851,-9712" strokecolor="#c0504d" strokeweight="2.5pt">
            <v:textbox>
              <w:txbxContent>
                <w:p w:rsidR="0087397C" w:rsidRDefault="00371125">
                  <w:pPr>
                    <w:rPr>
                      <w:sz w:val="13"/>
                      <w:szCs w:val="13"/>
                    </w:rPr>
                  </w:pPr>
                  <w:r>
                    <w:rPr>
                      <w:rFonts w:hint="eastAsia"/>
                      <w:sz w:val="13"/>
                      <w:szCs w:val="13"/>
                    </w:rPr>
                    <w:t>ROTATING</w:t>
                  </w:r>
                </w:p>
              </w:txbxContent>
            </v:textbox>
          </v:shape>
        </w:pict>
      </w:r>
      <w:r w:rsidR="00371125">
        <w:rPr>
          <w:rFonts w:ascii="宋体" w:eastAsia="宋体" w:hAnsi="宋体" w:cs="宋体"/>
          <w:noProof/>
          <w:kern w:val="0"/>
          <w:sz w:val="24"/>
          <w:szCs w:val="24"/>
        </w:rPr>
        <w:drawing>
          <wp:inline distT="0" distB="0" distL="0" distR="0">
            <wp:extent cx="5113020" cy="3814445"/>
            <wp:effectExtent l="19050" t="0" r="0" b="0"/>
            <wp:docPr id="25" name="图片 25" descr="D:\我的文档\Tencent Files\756804643\Image\C2C\FK48GIAQDWH$A2SCJ}]F9F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D:\我的文档\Tencent Files\756804643\Image\C2C\FK48GIAQDWH$A2SCJ}]F9F0.jpg"/>
                    <pic:cNvPicPr>
                      <a:picLocks noChangeAspect="1" noChangeArrowheads="1"/>
                    </pic:cNvPicPr>
                  </pic:nvPicPr>
                  <pic:blipFill>
                    <a:blip r:embed="rId23" cstate="print"/>
                    <a:srcRect/>
                    <a:stretch>
                      <a:fillRect/>
                    </a:stretch>
                  </pic:blipFill>
                  <pic:spPr>
                    <a:xfrm>
                      <a:off x="0" y="0"/>
                      <a:ext cx="5114766" cy="3815949"/>
                    </a:xfrm>
                    <a:prstGeom prst="rect">
                      <a:avLst/>
                    </a:prstGeom>
                    <a:noFill/>
                    <a:ln w="9525">
                      <a:noFill/>
                      <a:miter lim="800000"/>
                      <a:headEnd/>
                      <a:tailEnd/>
                    </a:ln>
                  </pic:spPr>
                </pic:pic>
              </a:graphicData>
            </a:graphic>
          </wp:inline>
        </w:drawing>
      </w:r>
    </w:p>
    <w:p w:rsidR="0087397C" w:rsidRDefault="0087397C">
      <w:pPr>
        <w:jc w:val="center"/>
      </w:pPr>
    </w:p>
    <w:p w:rsidR="0087397C" w:rsidRDefault="0087397C"/>
    <w:p w:rsidR="0087397C" w:rsidRDefault="0087397C"/>
    <w:p w:rsidR="0087397C" w:rsidRDefault="00A41A44">
      <w:r>
        <w:rPr>
          <w:highlight w:val="yellow"/>
        </w:rPr>
        <w:pict>
          <v:shape id="_x0000_s2365" type="#_x0000_t63" style="position:absolute;left:0;text-align:left;margin-left:248.75pt;margin-top:7.15pt;width:157.05pt;height:30pt;z-index:251994112;mso-width-relative:page;mso-height-relative:page" adj="-646,41976" fillcolor="white [3201]" strokecolor="#c0504d [3205]" strokeweight="2.5pt">
            <v:textbox>
              <w:txbxContent>
                <w:p w:rsidR="0087397C" w:rsidRDefault="00371125">
                  <w:r>
                    <w:rPr>
                      <w:rFonts w:hint="eastAsia"/>
                    </w:rPr>
                    <w:t>Saved as</w:t>
                  </w:r>
                  <w:r>
                    <w:rPr>
                      <w:rFonts w:hint="eastAsia"/>
                    </w:rPr>
                    <w:t>“</w:t>
                  </w:r>
                  <w:r>
                    <w:rPr>
                      <w:rFonts w:hint="eastAsia"/>
                    </w:rPr>
                    <w:t>.g-code</w:t>
                  </w:r>
                  <w:r>
                    <w:t>”</w:t>
                  </w:r>
                  <w:r>
                    <w:rPr>
                      <w:rFonts w:hint="eastAsia"/>
                    </w:rPr>
                    <w:t xml:space="preserve"> file</w:t>
                  </w:r>
                </w:p>
              </w:txbxContent>
            </v:textbox>
          </v:shape>
        </w:pict>
      </w:r>
      <w:r w:rsidR="00371125">
        <w:rPr>
          <w:rFonts w:hint="eastAsia"/>
          <w:highlight w:val="yellow"/>
        </w:rPr>
        <w:t>STEP 1</w:t>
      </w:r>
      <w:r w:rsidR="00D21467">
        <w:rPr>
          <w:highlight w:val="yellow"/>
        </w:rPr>
        <w:t>4</w:t>
      </w:r>
      <w:r w:rsidR="00371125">
        <w:rPr>
          <w:rFonts w:hint="eastAsia"/>
          <w:highlight w:val="yellow"/>
        </w:rPr>
        <w:t>:</w:t>
      </w:r>
    </w:p>
    <w:p w:rsidR="0087397C" w:rsidRDefault="0087397C">
      <w:pPr>
        <w:jc w:val="center"/>
      </w:pPr>
    </w:p>
    <w:p w:rsidR="0087397C" w:rsidRDefault="00371125">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5123180" cy="3799205"/>
            <wp:effectExtent l="0" t="0" r="1270" b="10795"/>
            <wp:docPr id="27" name="图片 27" descr="D:\我的文档\Tencent Files\646832055\Image\C2C\DZ98CO[F0E~UR{R4ACI)GJ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D:\我的文档\Tencent Files\646832055\Image\C2C\DZ98CO[F0E~UR{R4ACI)GJG.jpg"/>
                    <pic:cNvPicPr>
                      <a:picLocks noChangeAspect="1" noChangeArrowheads="1"/>
                    </pic:cNvPicPr>
                  </pic:nvPicPr>
                  <pic:blipFill>
                    <a:blip r:embed="rId24" cstate="print"/>
                    <a:srcRect/>
                    <a:stretch>
                      <a:fillRect/>
                    </a:stretch>
                  </pic:blipFill>
                  <pic:spPr>
                    <a:xfrm>
                      <a:off x="0" y="0"/>
                      <a:ext cx="5125353" cy="3801066"/>
                    </a:xfrm>
                    <a:prstGeom prst="rect">
                      <a:avLst/>
                    </a:prstGeom>
                    <a:noFill/>
                    <a:ln w="9525">
                      <a:noFill/>
                      <a:miter lim="800000"/>
                      <a:headEnd/>
                      <a:tailEnd/>
                    </a:ln>
                  </pic:spPr>
                </pic:pic>
              </a:graphicData>
            </a:graphic>
          </wp:inline>
        </w:drawing>
      </w:r>
    </w:p>
    <w:p w:rsidR="0087397C" w:rsidRDefault="0087397C">
      <w:pPr>
        <w:jc w:val="center"/>
      </w:pPr>
    </w:p>
    <w:p w:rsidR="0087397C" w:rsidRDefault="00371125">
      <w:r>
        <w:rPr>
          <w:rFonts w:hint="eastAsia"/>
        </w:rPr>
        <w:t>（</w:t>
      </w:r>
      <w:r>
        <w:rPr>
          <w:rFonts w:hint="eastAsia"/>
        </w:rPr>
        <w:t>NOTE</w:t>
      </w:r>
      <w:r>
        <w:rPr>
          <w:rFonts w:hint="eastAsia"/>
        </w:rPr>
        <w:t>：</w:t>
      </w:r>
      <w:r>
        <w:rPr>
          <w:rFonts w:hint="eastAsia"/>
        </w:rPr>
        <w:t>Naming the file name without using Chinese or special characters</w:t>
      </w:r>
      <w:r>
        <w:rPr>
          <w:rFonts w:hint="eastAsia"/>
        </w:rPr>
        <w:t>。）</w:t>
      </w:r>
    </w:p>
    <w:p w:rsidR="0087397C" w:rsidRDefault="0087397C"/>
    <w:p w:rsidR="0087397C" w:rsidRDefault="0087397C">
      <w:pPr>
        <w:rPr>
          <w:highlight w:val="yellow"/>
        </w:rPr>
      </w:pPr>
    </w:p>
    <w:p w:rsidR="0087397C" w:rsidRDefault="0087397C">
      <w:pPr>
        <w:rPr>
          <w:highlight w:val="yellow"/>
        </w:rPr>
      </w:pPr>
    </w:p>
    <w:p w:rsidR="0087397C" w:rsidRDefault="0087397C">
      <w:pPr>
        <w:jc w:val="center"/>
        <w:rPr>
          <w:highlight w:val="yellow"/>
        </w:rPr>
      </w:pPr>
    </w:p>
    <w:p w:rsidR="0087397C" w:rsidRDefault="0087397C">
      <w:pPr>
        <w:rPr>
          <w:b/>
          <w:bCs/>
          <w:sz w:val="24"/>
          <w:szCs w:val="24"/>
        </w:rPr>
      </w:pPr>
    </w:p>
    <w:p w:rsidR="0087397C" w:rsidRDefault="0087397C">
      <w:pPr>
        <w:rPr>
          <w:highlight w:val="yellow"/>
        </w:rPr>
      </w:pPr>
      <w:bookmarkStart w:id="4" w:name="_Toc460430612"/>
    </w:p>
    <w:p w:rsidR="0087397C" w:rsidRDefault="0087397C">
      <w:pPr>
        <w:jc w:val="center"/>
        <w:rPr>
          <w:highlight w:val="yellow"/>
        </w:rPr>
      </w:pPr>
    </w:p>
    <w:p w:rsidR="0087397C" w:rsidRDefault="0087397C">
      <w:pPr>
        <w:jc w:val="center"/>
        <w:rPr>
          <w:highlight w:val="yellow"/>
        </w:rPr>
      </w:pPr>
    </w:p>
    <w:p w:rsidR="0087397C" w:rsidRDefault="0087397C">
      <w:pPr>
        <w:rPr>
          <w:highlight w:val="yellow"/>
        </w:rPr>
      </w:pPr>
    </w:p>
    <w:p w:rsidR="0087397C" w:rsidRDefault="0087397C">
      <w:pPr>
        <w:rPr>
          <w:highlight w:val="yellow"/>
        </w:rPr>
      </w:pPr>
    </w:p>
    <w:p w:rsidR="0087397C" w:rsidRDefault="0087397C">
      <w:pPr>
        <w:widowControl/>
        <w:jc w:val="center"/>
      </w:pPr>
    </w:p>
    <w:p w:rsidR="00D21467" w:rsidRDefault="00D21467">
      <w:pPr>
        <w:widowControl/>
        <w:jc w:val="center"/>
      </w:pPr>
    </w:p>
    <w:p w:rsidR="00D21467" w:rsidRDefault="00D21467">
      <w:pPr>
        <w:widowControl/>
        <w:jc w:val="center"/>
      </w:pPr>
    </w:p>
    <w:p w:rsidR="00D21467" w:rsidRDefault="00D21467">
      <w:pPr>
        <w:widowControl/>
        <w:jc w:val="center"/>
      </w:pPr>
    </w:p>
    <w:p w:rsidR="00D21467" w:rsidRDefault="00D21467">
      <w:pPr>
        <w:widowControl/>
        <w:jc w:val="center"/>
      </w:pPr>
    </w:p>
    <w:p w:rsidR="00D21467" w:rsidRDefault="00D21467">
      <w:pPr>
        <w:widowControl/>
        <w:jc w:val="center"/>
      </w:pPr>
    </w:p>
    <w:p w:rsidR="00D21467" w:rsidRDefault="00D21467">
      <w:pPr>
        <w:widowControl/>
        <w:jc w:val="center"/>
        <w:rPr>
          <w:rFonts w:ascii="宋体" w:eastAsia="宋体" w:hAnsi="宋体" w:cs="宋体"/>
          <w:kern w:val="0"/>
          <w:sz w:val="24"/>
          <w:szCs w:val="24"/>
        </w:rPr>
      </w:pPr>
    </w:p>
    <w:p w:rsidR="0087397C" w:rsidRDefault="0087397C">
      <w:pPr>
        <w:widowControl/>
        <w:jc w:val="center"/>
        <w:rPr>
          <w:rFonts w:ascii="宋体" w:eastAsia="宋体" w:hAnsi="宋体" w:cs="宋体"/>
          <w:kern w:val="0"/>
          <w:sz w:val="24"/>
          <w:szCs w:val="24"/>
        </w:rPr>
      </w:pPr>
    </w:p>
    <w:p w:rsidR="0087397C" w:rsidRDefault="0087397C">
      <w:pPr>
        <w:widowControl/>
        <w:jc w:val="center"/>
        <w:rPr>
          <w:rFonts w:ascii="宋体" w:eastAsia="宋体" w:hAnsi="宋体" w:cs="宋体"/>
          <w:kern w:val="0"/>
          <w:sz w:val="24"/>
          <w:szCs w:val="24"/>
        </w:rPr>
      </w:pPr>
    </w:p>
    <w:p w:rsidR="0087397C" w:rsidRDefault="0087397C">
      <w:pPr>
        <w:widowControl/>
        <w:jc w:val="center"/>
        <w:rPr>
          <w:rFonts w:ascii="宋体" w:eastAsia="宋体" w:hAnsi="宋体" w:cs="宋体"/>
          <w:kern w:val="0"/>
          <w:sz w:val="24"/>
          <w:szCs w:val="24"/>
        </w:rPr>
      </w:pPr>
    </w:p>
    <w:p w:rsidR="0087397C" w:rsidRDefault="00371125">
      <w:pPr>
        <w:pStyle w:val="31"/>
        <w:rPr>
          <w:sz w:val="24"/>
          <w:szCs w:val="24"/>
        </w:rPr>
      </w:pPr>
      <w:r>
        <w:rPr>
          <w:rFonts w:hint="eastAsia"/>
          <w:sz w:val="28"/>
          <w:szCs w:val="28"/>
        </w:rPr>
        <w:lastRenderedPageBreak/>
        <w:t xml:space="preserve">1.2 </w:t>
      </w:r>
      <w:bookmarkEnd w:id="4"/>
      <w:r>
        <w:rPr>
          <w:rFonts w:hint="eastAsia"/>
          <w:sz w:val="28"/>
          <w:szCs w:val="28"/>
        </w:rPr>
        <w:t xml:space="preserve">connected to printing </w:t>
      </w:r>
      <w:r>
        <w:rPr>
          <w:sz w:val="24"/>
          <w:szCs w:val="24"/>
        </w:rPr>
        <w:t xml:space="preserve"> </w:t>
      </w:r>
    </w:p>
    <w:p w:rsidR="0087397C" w:rsidRDefault="00371125">
      <w:pPr>
        <w:spacing w:line="360" w:lineRule="auto"/>
        <w:ind w:firstLineChars="200" w:firstLine="420"/>
      </w:pPr>
      <w:r>
        <w:rPr>
          <w:rFonts w:hint="eastAsia"/>
        </w:rPr>
        <w:t>machine printing uses the computer to directly control the 3D printer to print the model, firstly using the distributed USB data cable, and one end is connected to the printer motherboard socket</w:t>
      </w:r>
      <w:r>
        <w:rPr>
          <w:rFonts w:hint="eastAsia"/>
        </w:rPr>
        <w:t>，</w:t>
      </w:r>
      <w:r>
        <w:rPr>
          <w:rFonts w:hint="eastAsia"/>
        </w:rPr>
        <w:t>Another section is connected to the computer</w:t>
      </w:r>
      <w:r>
        <w:rPr>
          <w:rFonts w:hint="eastAsia"/>
        </w:rPr>
        <w:t>：</w:t>
      </w:r>
    </w:p>
    <w:p w:rsidR="0087397C" w:rsidRDefault="00371125">
      <w:pPr>
        <w:jc w:val="left"/>
        <w:rPr>
          <w:rFonts w:ascii="Arial" w:hAnsi="Arial" w:cs="Arial"/>
          <w:szCs w:val="21"/>
        </w:rPr>
      </w:pPr>
      <w:r>
        <w:rPr>
          <w:rFonts w:ascii="Arial" w:hAnsi="Arial" w:cs="Arial" w:hint="eastAsia"/>
          <w:szCs w:val="21"/>
          <w:highlight w:val="yellow"/>
        </w:rPr>
        <w:t xml:space="preserve">Step </w:t>
      </w:r>
      <w:r>
        <w:rPr>
          <w:rFonts w:ascii="Arial" w:hAnsi="Arial" w:cs="Arial"/>
          <w:szCs w:val="21"/>
          <w:highlight w:val="yellow"/>
        </w:rPr>
        <w:t>1:</w:t>
      </w:r>
      <w:r>
        <w:rPr>
          <w:rFonts w:ascii="Arial" w:hAnsi="Arial" w:cs="Arial"/>
          <w:b/>
          <w:color w:val="FF0000"/>
          <w:szCs w:val="21"/>
        </w:rPr>
        <w:t xml:space="preserve">  </w:t>
      </w:r>
      <w:r>
        <w:rPr>
          <w:rFonts w:ascii="Arial" w:hAnsi="Arial" w:cs="Arial" w:hint="eastAsia"/>
          <w:b/>
          <w:color w:val="FF0000"/>
          <w:szCs w:val="21"/>
        </w:rPr>
        <w:t>In Cura, click on "Model" - "Model Settings", select "Communication Settings" - "Port", select "com9" (different computer display interface data may be different), then click "OK" to confirm</w:t>
      </w:r>
      <w:r>
        <w:rPr>
          <w:rFonts w:ascii="Arial" w:hAnsi="Arial" w:cs="Arial" w:hint="eastAsia"/>
          <w:b/>
          <w:color w:val="FF0000"/>
          <w:szCs w:val="21"/>
        </w:rPr>
        <w:t>；</w:t>
      </w:r>
      <w:r>
        <w:rPr>
          <w:rFonts w:ascii="Arial" w:hAnsi="Arial" w:cs="Arial"/>
          <w:szCs w:val="21"/>
        </w:rPr>
        <w:t xml:space="preserve">  </w:t>
      </w:r>
    </w:p>
    <w:p w:rsidR="0087397C" w:rsidRDefault="00A41A44">
      <w:pPr>
        <w:jc w:val="center"/>
        <w:rPr>
          <w:rFonts w:ascii="宋体" w:eastAsia="宋体" w:hAnsi="宋体" w:cs="宋体"/>
          <w:kern w:val="0"/>
          <w:sz w:val="24"/>
          <w:szCs w:val="24"/>
        </w:rPr>
      </w:pPr>
      <w:r>
        <w:pict>
          <v:shape id="_x0000_s2954" type="#_x0000_t63" style="position:absolute;left:0;text-align:left;margin-left:425.75pt;margin-top:46.5pt;width:128.05pt;height:29.1pt;z-index:252270592;mso-width-relative:page;mso-height-relative:page" adj="4858,97794" strokecolor="#c0504d" strokeweight="2.5pt">
            <v:textbox>
              <w:txbxContent>
                <w:p w:rsidR="0087397C" w:rsidRDefault="00371125">
                  <w:r>
                    <w:rPr>
                      <w:rFonts w:hint="eastAsia"/>
                      <w:color w:val="FF0000"/>
                      <w:sz w:val="18"/>
                      <w:szCs w:val="18"/>
                    </w:rPr>
                    <w:t>2.</w:t>
                  </w:r>
                  <w:r>
                    <w:rPr>
                      <w:color w:val="FF0000"/>
                      <w:sz w:val="18"/>
                      <w:szCs w:val="18"/>
                    </w:rPr>
                    <w:t>USB</w:t>
                  </w:r>
                  <w:r>
                    <w:rPr>
                      <w:rFonts w:hint="eastAsia"/>
                      <w:color w:val="FF0000"/>
                      <w:sz w:val="18"/>
                      <w:szCs w:val="18"/>
                    </w:rPr>
                    <w:t xml:space="preserve"> port selection</w:t>
                  </w:r>
                </w:p>
                <w:p w:rsidR="0087397C" w:rsidRDefault="0087397C"/>
              </w:txbxContent>
            </v:textbox>
          </v:shape>
        </w:pict>
      </w:r>
      <w:r>
        <w:pict>
          <v:shape id="_x0000_s2953" type="#_x0000_t63" style="position:absolute;left:0;text-align:left;margin-left:-8.25pt;margin-top:61.4pt;width:90.4pt;height:29.1pt;z-index:252269568;mso-width-relative:page;mso-height-relative:page" adj="25674,-25942" fillcolor="white [3201]" strokecolor="#c0504d [3205]" strokeweight="2.5pt">
            <v:textbox>
              <w:txbxContent>
                <w:p w:rsidR="0087397C" w:rsidRDefault="00371125">
                  <w:r>
                    <w:rPr>
                      <w:rFonts w:hint="eastAsia"/>
                      <w:color w:val="FF0000"/>
                      <w:sz w:val="18"/>
                      <w:szCs w:val="18"/>
                    </w:rPr>
                    <w:t>Select"Mode"</w:t>
                  </w:r>
                </w:p>
              </w:txbxContent>
            </v:textbox>
          </v:shape>
        </w:pict>
      </w:r>
      <w:r>
        <w:pict>
          <v:shape id="_x0000_s2816" type="#_x0000_t63" style="position:absolute;left:0;text-align:left;margin-left:425.75pt;margin-top:46.5pt;width:128.05pt;height:29.1pt;z-index:252145664;mso-width-relative:page;mso-height-relative:page" adj="4858,97794" strokecolor="#00b050">
            <v:textbox>
              <w:txbxContent>
                <w:p w:rsidR="0087397C" w:rsidRDefault="00371125">
                  <w:r>
                    <w:rPr>
                      <w:rFonts w:hint="eastAsia"/>
                      <w:color w:val="FF0000"/>
                      <w:sz w:val="18"/>
                      <w:szCs w:val="18"/>
                    </w:rPr>
                    <w:t>2.</w:t>
                  </w:r>
                  <w:r>
                    <w:rPr>
                      <w:color w:val="FF0000"/>
                      <w:sz w:val="18"/>
                      <w:szCs w:val="18"/>
                    </w:rPr>
                    <w:t>USB</w:t>
                  </w:r>
                  <w:r>
                    <w:rPr>
                      <w:rFonts w:hint="eastAsia"/>
                      <w:color w:val="FF0000"/>
                      <w:sz w:val="18"/>
                      <w:szCs w:val="18"/>
                    </w:rPr>
                    <w:t>通信端口选择</w:t>
                  </w:r>
                </w:p>
                <w:p w:rsidR="0087397C" w:rsidRDefault="0087397C"/>
              </w:txbxContent>
            </v:textbox>
          </v:shape>
        </w:pict>
      </w:r>
      <w:r w:rsidR="00371125">
        <w:rPr>
          <w:rFonts w:ascii="宋体" w:eastAsia="宋体" w:hAnsi="宋体" w:cs="宋体"/>
          <w:noProof/>
          <w:kern w:val="0"/>
          <w:sz w:val="24"/>
          <w:szCs w:val="24"/>
        </w:rPr>
        <w:drawing>
          <wp:inline distT="0" distB="0" distL="0" distR="0">
            <wp:extent cx="5059045" cy="3188970"/>
            <wp:effectExtent l="19050" t="0" r="7953" b="0"/>
            <wp:docPr id="9" name="图片 9" descr="D:\Documents\Tencent Files\756804643\Image\C2C\3{5SH{JMN2S~3Y[[CRI7%_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D:\Documents\Tencent Files\756804643\Image\C2C\3{5SH{JMN2S~3Y[[CRI7%_W.jpg"/>
                    <pic:cNvPicPr>
                      <a:picLocks noChangeAspect="1" noChangeArrowheads="1"/>
                    </pic:cNvPicPr>
                  </pic:nvPicPr>
                  <pic:blipFill>
                    <a:blip r:embed="rId25" cstate="print"/>
                    <a:srcRect/>
                    <a:stretch>
                      <a:fillRect/>
                    </a:stretch>
                  </pic:blipFill>
                  <pic:spPr>
                    <a:xfrm>
                      <a:off x="0" y="0"/>
                      <a:ext cx="5067489" cy="3194733"/>
                    </a:xfrm>
                    <a:prstGeom prst="rect">
                      <a:avLst/>
                    </a:prstGeom>
                    <a:noFill/>
                    <a:ln w="9525">
                      <a:noFill/>
                      <a:miter lim="800000"/>
                      <a:headEnd/>
                      <a:tailEnd/>
                    </a:ln>
                  </pic:spPr>
                </pic:pic>
              </a:graphicData>
            </a:graphic>
          </wp:inline>
        </w:drawing>
      </w:r>
    </w:p>
    <w:p w:rsidR="0087397C" w:rsidRDefault="00371125">
      <w:pPr>
        <w:widowControl/>
        <w:jc w:val="center"/>
        <w:rPr>
          <w:rFonts w:ascii="宋体" w:eastAsia="宋体" w:hAnsi="宋体" w:cs="宋体"/>
          <w:kern w:val="0"/>
          <w:sz w:val="24"/>
          <w:szCs w:val="24"/>
        </w:rPr>
      </w:pPr>
      <w:r>
        <w:rPr>
          <w:rFonts w:hint="eastAsia"/>
        </w:rPr>
        <w:t xml:space="preserve">  </w:t>
      </w:r>
    </w:p>
    <w:p w:rsidR="0087397C" w:rsidRDefault="00371125">
      <w:pPr>
        <w:jc w:val="left"/>
        <w:rPr>
          <w:rFonts w:ascii="Arial" w:hAnsi="Arial" w:cs="Arial"/>
          <w:b/>
          <w:color w:val="FF0000"/>
          <w:szCs w:val="21"/>
        </w:rPr>
      </w:pPr>
      <w:r>
        <w:rPr>
          <w:rFonts w:ascii="Arial" w:hAnsi="Arial" w:cs="Arial" w:hint="eastAsia"/>
          <w:szCs w:val="21"/>
          <w:highlight w:val="yellow"/>
        </w:rPr>
        <w:t xml:space="preserve">STEP </w:t>
      </w:r>
      <w:r>
        <w:rPr>
          <w:rFonts w:ascii="Arial" w:hAnsi="Arial" w:cs="Arial"/>
          <w:szCs w:val="21"/>
          <w:highlight w:val="yellow"/>
        </w:rPr>
        <w:t>2:</w:t>
      </w:r>
      <w:r>
        <w:rPr>
          <w:rFonts w:ascii="Arial" w:hAnsi="Arial" w:cs="Arial"/>
          <w:szCs w:val="21"/>
        </w:rPr>
        <w:t xml:space="preserve">  </w:t>
      </w:r>
      <w:r>
        <w:rPr>
          <w:rFonts w:ascii="Arial" w:hAnsi="Arial" w:cs="Arial" w:hint="eastAsia"/>
          <w:b/>
          <w:color w:val="FF0000"/>
          <w:szCs w:val="21"/>
        </w:rPr>
        <w:t>Put the model into the slicing software and set the slicing parameters</w:t>
      </w:r>
      <w:r>
        <w:rPr>
          <w:rFonts w:ascii="Arial" w:hAnsi="Arial" w:cs="Arial" w:hint="eastAsia"/>
          <w:b/>
          <w:color w:val="FF0000"/>
          <w:szCs w:val="21"/>
        </w:rPr>
        <w:t>；</w:t>
      </w:r>
    </w:p>
    <w:p w:rsidR="0087397C" w:rsidRDefault="0087397C">
      <w:pPr>
        <w:jc w:val="left"/>
        <w:rPr>
          <w:rFonts w:ascii="Arial" w:hAnsi="Arial" w:cs="Arial"/>
          <w:b/>
          <w:color w:val="FF0000"/>
          <w:szCs w:val="21"/>
        </w:rPr>
      </w:pPr>
    </w:p>
    <w:p w:rsidR="0087397C" w:rsidRDefault="00371125">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5114290" cy="3448685"/>
            <wp:effectExtent l="19050" t="0" r="0" b="0"/>
            <wp:docPr id="8" name="图片 21" descr="D:\Documents\Tencent Files\756804643\Image\C2C\136MP7Y]F_WY`3A~7IODK9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1" descr="D:\Documents\Tencent Files\756804643\Image\C2C\136MP7Y]F_WY`3A~7IODK9K.jpg"/>
                    <pic:cNvPicPr>
                      <a:picLocks noChangeAspect="1" noChangeArrowheads="1"/>
                    </pic:cNvPicPr>
                  </pic:nvPicPr>
                  <pic:blipFill>
                    <a:blip r:embed="rId26" cstate="print"/>
                    <a:srcRect/>
                    <a:stretch>
                      <a:fillRect/>
                    </a:stretch>
                  </pic:blipFill>
                  <pic:spPr>
                    <a:xfrm>
                      <a:off x="0" y="0"/>
                      <a:ext cx="5115435" cy="3449324"/>
                    </a:xfrm>
                    <a:prstGeom prst="rect">
                      <a:avLst/>
                    </a:prstGeom>
                    <a:noFill/>
                    <a:ln w="9525">
                      <a:noFill/>
                      <a:miter lim="800000"/>
                      <a:headEnd/>
                      <a:tailEnd/>
                    </a:ln>
                  </pic:spPr>
                </pic:pic>
              </a:graphicData>
            </a:graphic>
          </wp:inline>
        </w:drawing>
      </w:r>
    </w:p>
    <w:p w:rsidR="0087397C" w:rsidRDefault="0087397C">
      <w:pPr>
        <w:widowControl/>
        <w:jc w:val="center"/>
        <w:rPr>
          <w:rFonts w:ascii="宋体" w:eastAsia="宋体" w:hAnsi="宋体" w:cs="宋体"/>
          <w:kern w:val="0"/>
          <w:sz w:val="24"/>
          <w:szCs w:val="24"/>
        </w:rPr>
      </w:pPr>
    </w:p>
    <w:p w:rsidR="0087397C" w:rsidRDefault="0087397C">
      <w:pPr>
        <w:jc w:val="left"/>
        <w:rPr>
          <w:rFonts w:ascii="Arial" w:hAnsi="Arial" w:cs="Arial"/>
          <w:b/>
          <w:color w:val="FF0000"/>
          <w:szCs w:val="21"/>
        </w:rPr>
      </w:pPr>
    </w:p>
    <w:p w:rsidR="0087397C" w:rsidRDefault="0087397C">
      <w:pPr>
        <w:jc w:val="left"/>
        <w:rPr>
          <w:rFonts w:ascii="Arial" w:hAnsi="Arial" w:cs="Arial"/>
          <w:b/>
          <w:color w:val="FF0000"/>
          <w:szCs w:val="21"/>
        </w:rPr>
      </w:pPr>
    </w:p>
    <w:p w:rsidR="0087397C" w:rsidRDefault="00371125">
      <w:pPr>
        <w:jc w:val="left"/>
        <w:rPr>
          <w:rFonts w:ascii="Arial" w:hAnsi="Arial" w:cs="Arial"/>
          <w:b/>
          <w:color w:val="FF0000"/>
          <w:szCs w:val="21"/>
        </w:rPr>
      </w:pPr>
      <w:r>
        <w:rPr>
          <w:rFonts w:ascii="Arial" w:hAnsi="Arial" w:cs="Arial" w:hint="eastAsia"/>
          <w:szCs w:val="21"/>
          <w:highlight w:val="yellow"/>
        </w:rPr>
        <w:lastRenderedPageBreak/>
        <w:t xml:space="preserve">STEP </w:t>
      </w:r>
      <w:r>
        <w:rPr>
          <w:rFonts w:ascii="Arial" w:hAnsi="Arial" w:cs="Arial"/>
          <w:szCs w:val="21"/>
          <w:highlight w:val="yellow"/>
        </w:rPr>
        <w:t>3:</w:t>
      </w:r>
      <w:r>
        <w:rPr>
          <w:rFonts w:ascii="Arial" w:hAnsi="Arial" w:cs="Arial"/>
          <w:szCs w:val="21"/>
        </w:rPr>
        <w:t xml:space="preserve">  </w:t>
      </w:r>
      <w:r>
        <w:rPr>
          <w:rFonts w:ascii="Arial" w:hAnsi="Arial" w:cs="Arial" w:hint="eastAsia"/>
          <w:b/>
          <w:color w:val="FF0000"/>
          <w:szCs w:val="21"/>
        </w:rPr>
        <w:t>Click the Print button to start printing the model</w:t>
      </w:r>
    </w:p>
    <w:p w:rsidR="0087397C" w:rsidRDefault="00A41A44">
      <w:pPr>
        <w:jc w:val="left"/>
        <w:rPr>
          <w:rFonts w:ascii="Arial" w:hAnsi="Arial" w:cs="Arial"/>
          <w:b/>
          <w:color w:val="FF0000"/>
          <w:szCs w:val="21"/>
        </w:rPr>
      </w:pPr>
      <w:r>
        <w:pict>
          <v:shape id="_x0000_s2955" type="#_x0000_t63" style="position:absolute;margin-left:219.45pt;margin-top:4.8pt;width:167.75pt;height:38.15pt;z-index:252271616;mso-width-relative:page;mso-height-relative:page" adj="2762,52117" fillcolor="white [3201]" strokecolor="#c0504d [3205]" strokeweight="2.5pt">
            <v:textbox>
              <w:txbxContent>
                <w:p w:rsidR="0087397C" w:rsidRDefault="00371125">
                  <w:pPr>
                    <w:rPr>
                      <w:szCs w:val="21"/>
                    </w:rPr>
                  </w:pPr>
                  <w:r>
                    <w:rPr>
                      <w:rFonts w:hint="eastAsia"/>
                      <w:color w:val="FF0000"/>
                      <w:szCs w:val="21"/>
                    </w:rPr>
                    <w:t>Click</w:t>
                  </w:r>
                  <w:r>
                    <w:rPr>
                      <w:rFonts w:hint="eastAsia"/>
                      <w:color w:val="FF0000"/>
                      <w:szCs w:val="21"/>
                    </w:rPr>
                    <w:t>“</w:t>
                  </w:r>
                  <w:r>
                    <w:rPr>
                      <w:rFonts w:hint="eastAsia"/>
                      <w:b/>
                      <w:color w:val="FF0000"/>
                      <w:szCs w:val="21"/>
                    </w:rPr>
                    <w:t>Print with USB</w:t>
                  </w:r>
                  <w:r>
                    <w:rPr>
                      <w:rFonts w:hint="eastAsia"/>
                      <w:color w:val="FF0000"/>
                      <w:szCs w:val="21"/>
                    </w:rPr>
                    <w:t>”</w:t>
                  </w:r>
                </w:p>
                <w:p w:rsidR="0087397C" w:rsidRDefault="0087397C"/>
              </w:txbxContent>
            </v:textbox>
          </v:shape>
        </w:pict>
      </w:r>
    </w:p>
    <w:p w:rsidR="0087397C" w:rsidRDefault="00371125">
      <w:r>
        <w:rPr>
          <w:rFonts w:hint="eastAsia"/>
        </w:rPr>
        <w:t xml:space="preserve">    </w:t>
      </w:r>
    </w:p>
    <w:p w:rsidR="0087397C" w:rsidRDefault="0087397C">
      <w:pPr>
        <w:jc w:val="left"/>
        <w:rPr>
          <w:highlight w:val="yellow"/>
        </w:rPr>
      </w:pPr>
    </w:p>
    <w:p w:rsidR="0087397C" w:rsidRDefault="0087397C">
      <w:pPr>
        <w:jc w:val="center"/>
        <w:rPr>
          <w:highlight w:val="yellow"/>
        </w:rPr>
      </w:pPr>
    </w:p>
    <w:p w:rsidR="0087397C" w:rsidRDefault="00371125">
      <w:pPr>
        <w:jc w:val="center"/>
        <w:rPr>
          <w:rFonts w:ascii="Arial" w:hAnsi="Arial" w:cs="Arial"/>
          <w:b/>
          <w:color w:val="FF0000"/>
          <w:szCs w:val="21"/>
        </w:rPr>
      </w:pPr>
      <w:r>
        <w:rPr>
          <w:rFonts w:ascii="Arial" w:hAnsi="Arial" w:cs="Arial"/>
          <w:b/>
          <w:noProof/>
          <w:color w:val="FF0000"/>
          <w:szCs w:val="21"/>
        </w:rPr>
        <w:drawing>
          <wp:inline distT="0" distB="0" distL="0" distR="0">
            <wp:extent cx="5114290" cy="3448685"/>
            <wp:effectExtent l="19050" t="0" r="0" b="0"/>
            <wp:docPr id="10" name="图片 21" descr="D:\Documents\Tencent Files\756804643\Image\C2C\136MP7Y]F_WY`3A~7IODK9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1" descr="D:\Documents\Tencent Files\756804643\Image\C2C\136MP7Y]F_WY`3A~7IODK9K.jpg"/>
                    <pic:cNvPicPr>
                      <a:picLocks noChangeAspect="1" noChangeArrowheads="1"/>
                    </pic:cNvPicPr>
                  </pic:nvPicPr>
                  <pic:blipFill>
                    <a:blip r:embed="rId26" cstate="print"/>
                    <a:srcRect/>
                    <a:stretch>
                      <a:fillRect/>
                    </a:stretch>
                  </pic:blipFill>
                  <pic:spPr>
                    <a:xfrm>
                      <a:off x="0" y="0"/>
                      <a:ext cx="5115435" cy="3449324"/>
                    </a:xfrm>
                    <a:prstGeom prst="rect">
                      <a:avLst/>
                    </a:prstGeom>
                    <a:noFill/>
                    <a:ln w="9525">
                      <a:noFill/>
                      <a:miter lim="800000"/>
                      <a:headEnd/>
                      <a:tailEnd/>
                    </a:ln>
                  </pic:spPr>
                </pic:pic>
              </a:graphicData>
            </a:graphic>
          </wp:inline>
        </w:drawing>
      </w:r>
    </w:p>
    <w:p w:rsidR="0087397C" w:rsidRDefault="00371125">
      <w:pPr>
        <w:jc w:val="left"/>
      </w:pPr>
      <w:r>
        <w:rPr>
          <w:rFonts w:hint="eastAsia"/>
        </w:rPr>
        <w:t xml:space="preserve">    </w:t>
      </w:r>
    </w:p>
    <w:p w:rsidR="0087397C" w:rsidRDefault="00371125">
      <w:pPr>
        <w:spacing w:line="360" w:lineRule="auto"/>
        <w:rPr>
          <w:rFonts w:ascii="Arial" w:hAnsi="Arial" w:cs="Arial"/>
          <w:b/>
          <w:color w:val="FF0000"/>
        </w:rPr>
      </w:pPr>
      <w:bookmarkStart w:id="5" w:name="_Toc460430620"/>
      <w:r>
        <w:rPr>
          <w:rFonts w:ascii="Arial" w:hAnsi="Arial" w:cs="Arial" w:hint="eastAsia"/>
          <w:b/>
          <w:color w:val="FF0000"/>
        </w:rPr>
        <w:t>Note: When the machine printing, the computer can not be turned off, need to maintain the boot state (can work in the screen saver state)</w:t>
      </w:r>
      <w:r>
        <w:rPr>
          <w:rFonts w:ascii="Arial" w:hAnsi="Arial" w:cs="Arial" w:hint="eastAsia"/>
          <w:b/>
          <w:color w:val="FF0000"/>
        </w:rPr>
        <w:t>。</w:t>
      </w:r>
    </w:p>
    <w:p w:rsidR="0087397C" w:rsidRDefault="0087397C">
      <w:pPr>
        <w:spacing w:line="360" w:lineRule="auto"/>
        <w:ind w:leftChars="135" w:left="929" w:hangingChars="202" w:hanging="646"/>
        <w:rPr>
          <w:sz w:val="32"/>
          <w:szCs w:val="32"/>
        </w:rPr>
      </w:pPr>
    </w:p>
    <w:p w:rsidR="0087397C" w:rsidRDefault="0087397C">
      <w:pPr>
        <w:spacing w:line="360" w:lineRule="auto"/>
        <w:ind w:leftChars="135" w:left="929" w:hangingChars="202" w:hanging="646"/>
        <w:rPr>
          <w:sz w:val="32"/>
          <w:szCs w:val="32"/>
        </w:rPr>
      </w:pPr>
    </w:p>
    <w:p w:rsidR="0087397C" w:rsidRDefault="0087397C">
      <w:pPr>
        <w:spacing w:line="360" w:lineRule="auto"/>
        <w:ind w:leftChars="135" w:left="929" w:hangingChars="202" w:hanging="646"/>
        <w:rPr>
          <w:sz w:val="32"/>
          <w:szCs w:val="32"/>
        </w:rPr>
      </w:pPr>
    </w:p>
    <w:p w:rsidR="0087397C" w:rsidRDefault="0087397C">
      <w:pPr>
        <w:spacing w:line="360" w:lineRule="auto"/>
        <w:ind w:leftChars="135" w:left="929" w:hangingChars="202" w:hanging="646"/>
        <w:rPr>
          <w:sz w:val="32"/>
          <w:szCs w:val="32"/>
        </w:rPr>
      </w:pPr>
    </w:p>
    <w:bookmarkEnd w:id="5"/>
    <w:p w:rsidR="0087397C" w:rsidRDefault="0087397C">
      <w:pPr>
        <w:spacing w:line="360" w:lineRule="auto"/>
      </w:pPr>
    </w:p>
    <w:sectPr w:rsidR="0087397C">
      <w:headerReference w:type="even" r:id="rId27"/>
      <w:headerReference w:type="default" r:id="rId28"/>
      <w:footerReference w:type="even" r:id="rId29"/>
      <w:footerReference w:type="default" r:id="rId30"/>
      <w:headerReference w:type="first" r:id="rId31"/>
      <w:footerReference w:type="first" r:id="rId32"/>
      <w:pgSz w:w="11906" w:h="16838"/>
      <w:pgMar w:top="340" w:right="567" w:bottom="340" w:left="567" w:header="0" w:footer="0" w:gutter="0"/>
      <w:pgNumType w:start="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41A44" w:rsidRDefault="00A41A44">
      <w:r>
        <w:separator/>
      </w:r>
    </w:p>
  </w:endnote>
  <w:endnote w:type="continuationSeparator" w:id="0">
    <w:p w:rsidR="00A41A44" w:rsidRDefault="00A41A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黑体">
    <w:altName w:val="SimHei"/>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397C" w:rsidRDefault="0087397C">
    <w:pPr>
      <w:pStyle w:val="aff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61874191"/>
    </w:sdtPr>
    <w:sdtEndPr/>
    <w:sdtContent>
      <w:p w:rsidR="0087397C" w:rsidRDefault="00371125">
        <w:pPr>
          <w:pStyle w:val="affa"/>
          <w:jc w:val="center"/>
        </w:pPr>
        <w:r>
          <w:fldChar w:fldCharType="begin"/>
        </w:r>
        <w:r>
          <w:instrText>PAGE   \* MERGEFORMAT</w:instrText>
        </w:r>
        <w:r>
          <w:fldChar w:fldCharType="separate"/>
        </w:r>
        <w:r w:rsidR="0049490F" w:rsidRPr="0049490F">
          <w:rPr>
            <w:noProof/>
            <w:lang w:val="zh-CN"/>
          </w:rPr>
          <w:t>0</w:t>
        </w:r>
        <w:r>
          <w:fldChar w:fldCharType="end"/>
        </w:r>
      </w:p>
    </w:sdtContent>
  </w:sdt>
  <w:p w:rsidR="0087397C" w:rsidRDefault="0087397C">
    <w:pPr>
      <w:pStyle w:val="affa"/>
    </w:pPr>
  </w:p>
  <w:p w:rsidR="0087397C" w:rsidRDefault="0087397C"/>
  <w:p w:rsidR="0087397C" w:rsidRDefault="0087397C"/>
  <w:p w:rsidR="0087397C" w:rsidRDefault="0087397C"/>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397C" w:rsidRDefault="0087397C">
    <w:pPr>
      <w:pStyle w:val="aff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41A44" w:rsidRDefault="00A41A44">
      <w:r>
        <w:separator/>
      </w:r>
    </w:p>
  </w:footnote>
  <w:footnote w:type="continuationSeparator" w:id="0">
    <w:p w:rsidR="00A41A44" w:rsidRDefault="00A41A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397C" w:rsidRDefault="0087397C">
    <w:pPr>
      <w:pStyle w:val="affd"/>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397C" w:rsidRDefault="0087397C">
    <w:pPr>
      <w:pStyle w:val="affd"/>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397C" w:rsidRDefault="0087397C">
    <w:pPr>
      <w:pStyle w:val="aff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FFFFFF7C"/>
    <w:lvl w:ilvl="0">
      <w:start w:val="1"/>
      <w:numFmt w:val="decimal"/>
      <w:pStyle w:val="5"/>
      <w:lvlText w:val="%1."/>
      <w:lvlJc w:val="left"/>
      <w:pPr>
        <w:tabs>
          <w:tab w:val="left" w:pos="2040"/>
        </w:tabs>
        <w:ind w:leftChars="800" w:left="2040" w:hangingChars="200" w:hanging="360"/>
      </w:pPr>
    </w:lvl>
  </w:abstractNum>
  <w:abstractNum w:abstractNumId="1" w15:restartNumberingAfterBreak="0">
    <w:nsid w:val="FFFFFF7D"/>
    <w:multiLevelType w:val="singleLevel"/>
    <w:tmpl w:val="FFFFFF7D"/>
    <w:lvl w:ilvl="0">
      <w:start w:val="1"/>
      <w:numFmt w:val="decimal"/>
      <w:pStyle w:val="4"/>
      <w:lvlText w:val="%1."/>
      <w:lvlJc w:val="left"/>
      <w:pPr>
        <w:tabs>
          <w:tab w:val="left" w:pos="1620"/>
        </w:tabs>
        <w:ind w:leftChars="600" w:left="1620" w:hangingChars="200" w:hanging="360"/>
      </w:pPr>
    </w:lvl>
  </w:abstractNum>
  <w:abstractNum w:abstractNumId="2" w15:restartNumberingAfterBreak="0">
    <w:nsid w:val="FFFFFF7E"/>
    <w:multiLevelType w:val="singleLevel"/>
    <w:tmpl w:val="FFFFFF7E"/>
    <w:lvl w:ilvl="0">
      <w:start w:val="1"/>
      <w:numFmt w:val="decimal"/>
      <w:pStyle w:val="3"/>
      <w:lvlText w:val="%1."/>
      <w:lvlJc w:val="left"/>
      <w:pPr>
        <w:tabs>
          <w:tab w:val="left" w:pos="1200"/>
        </w:tabs>
        <w:ind w:leftChars="400" w:left="1200" w:hangingChars="200" w:hanging="360"/>
      </w:pPr>
    </w:lvl>
  </w:abstractNum>
  <w:abstractNum w:abstractNumId="3" w15:restartNumberingAfterBreak="0">
    <w:nsid w:val="FFFFFF7F"/>
    <w:multiLevelType w:val="singleLevel"/>
    <w:tmpl w:val="FFFFFF7F"/>
    <w:lvl w:ilvl="0">
      <w:start w:val="1"/>
      <w:numFmt w:val="decimal"/>
      <w:pStyle w:val="2"/>
      <w:lvlText w:val="%1."/>
      <w:lvlJc w:val="left"/>
      <w:pPr>
        <w:tabs>
          <w:tab w:val="left" w:pos="780"/>
        </w:tabs>
        <w:ind w:leftChars="200" w:left="780" w:hangingChars="200" w:hanging="360"/>
      </w:pPr>
    </w:lvl>
  </w:abstractNum>
  <w:abstractNum w:abstractNumId="4" w15:restartNumberingAfterBreak="0">
    <w:nsid w:val="FFFFFF80"/>
    <w:multiLevelType w:val="singleLevel"/>
    <w:tmpl w:val="FFFFFF80"/>
    <w:lvl w:ilvl="0">
      <w:start w:val="1"/>
      <w:numFmt w:val="bullet"/>
      <w:pStyle w:val="50"/>
      <w:lvlText w:val=""/>
      <w:lvlJc w:val="left"/>
      <w:pPr>
        <w:tabs>
          <w:tab w:val="left" w:pos="2040"/>
        </w:tabs>
        <w:ind w:leftChars="800" w:left="2040" w:hangingChars="200" w:hanging="360"/>
      </w:pPr>
      <w:rPr>
        <w:rFonts w:ascii="Wingdings" w:hAnsi="Wingdings" w:hint="default"/>
      </w:rPr>
    </w:lvl>
  </w:abstractNum>
  <w:abstractNum w:abstractNumId="5" w15:restartNumberingAfterBreak="0">
    <w:nsid w:val="FFFFFF81"/>
    <w:multiLevelType w:val="singleLevel"/>
    <w:tmpl w:val="FFFFFF81"/>
    <w:lvl w:ilvl="0">
      <w:start w:val="1"/>
      <w:numFmt w:val="bullet"/>
      <w:pStyle w:val="40"/>
      <w:lvlText w:val=""/>
      <w:lvlJc w:val="left"/>
      <w:pPr>
        <w:tabs>
          <w:tab w:val="left" w:pos="1620"/>
        </w:tabs>
        <w:ind w:leftChars="600" w:left="1620" w:hangingChars="200" w:hanging="360"/>
      </w:pPr>
      <w:rPr>
        <w:rFonts w:ascii="Wingdings" w:hAnsi="Wingdings" w:hint="default"/>
      </w:rPr>
    </w:lvl>
  </w:abstractNum>
  <w:abstractNum w:abstractNumId="6" w15:restartNumberingAfterBreak="0">
    <w:nsid w:val="FFFFFF82"/>
    <w:multiLevelType w:val="singleLevel"/>
    <w:tmpl w:val="FFFFFF82"/>
    <w:lvl w:ilvl="0">
      <w:start w:val="1"/>
      <w:numFmt w:val="bullet"/>
      <w:pStyle w:val="30"/>
      <w:lvlText w:val=""/>
      <w:lvlJc w:val="left"/>
      <w:pPr>
        <w:tabs>
          <w:tab w:val="left" w:pos="1200"/>
        </w:tabs>
        <w:ind w:leftChars="400" w:left="1200" w:hangingChars="200" w:hanging="360"/>
      </w:pPr>
      <w:rPr>
        <w:rFonts w:ascii="Wingdings" w:hAnsi="Wingdings" w:hint="default"/>
      </w:rPr>
    </w:lvl>
  </w:abstractNum>
  <w:abstractNum w:abstractNumId="7" w15:restartNumberingAfterBreak="0">
    <w:nsid w:val="FFFFFF83"/>
    <w:multiLevelType w:val="singleLevel"/>
    <w:tmpl w:val="FFFFFF83"/>
    <w:lvl w:ilvl="0">
      <w:start w:val="1"/>
      <w:numFmt w:val="bullet"/>
      <w:pStyle w:val="20"/>
      <w:lvlText w:val=""/>
      <w:lvlJc w:val="left"/>
      <w:pPr>
        <w:tabs>
          <w:tab w:val="left" w:pos="780"/>
        </w:tabs>
        <w:ind w:leftChars="200" w:left="780" w:hangingChars="200" w:hanging="360"/>
      </w:pPr>
      <w:rPr>
        <w:rFonts w:ascii="Wingdings" w:hAnsi="Wingdings" w:hint="default"/>
      </w:rPr>
    </w:lvl>
  </w:abstractNum>
  <w:abstractNum w:abstractNumId="8" w15:restartNumberingAfterBreak="0">
    <w:nsid w:val="FFFFFF88"/>
    <w:multiLevelType w:val="singleLevel"/>
    <w:tmpl w:val="FFFFFF88"/>
    <w:lvl w:ilvl="0">
      <w:start w:val="1"/>
      <w:numFmt w:val="decimal"/>
      <w:pStyle w:val="a"/>
      <w:lvlText w:val="%1."/>
      <w:lvlJc w:val="left"/>
      <w:pPr>
        <w:tabs>
          <w:tab w:val="left" w:pos="360"/>
        </w:tabs>
        <w:ind w:left="360" w:hangingChars="200" w:hanging="360"/>
      </w:pPr>
    </w:lvl>
  </w:abstractNum>
  <w:abstractNum w:abstractNumId="9" w15:restartNumberingAfterBreak="0">
    <w:nsid w:val="FFFFFF89"/>
    <w:multiLevelType w:val="singleLevel"/>
    <w:tmpl w:val="FFFFFF89"/>
    <w:lvl w:ilvl="0">
      <w:start w:val="1"/>
      <w:numFmt w:val="bullet"/>
      <w:pStyle w:val="a0"/>
      <w:lvlText w:val=""/>
      <w:lvlJc w:val="left"/>
      <w:pPr>
        <w:tabs>
          <w:tab w:val="left" w:pos="360"/>
        </w:tabs>
        <w:ind w:left="360" w:hangingChars="200" w:hanging="360"/>
      </w:pPr>
      <w:rPr>
        <w:rFonts w:ascii="Wingdings" w:hAnsi="Wingdings" w:hint="default"/>
      </w:rPr>
    </w:lvl>
  </w:abstractNum>
  <w:num w:numId="1">
    <w:abstractNumId w:val="3"/>
  </w:num>
  <w:num w:numId="2">
    <w:abstractNumId w:val="5"/>
  </w:num>
  <w:num w:numId="3">
    <w:abstractNumId w:val="8"/>
  </w:num>
  <w:num w:numId="4">
    <w:abstractNumId w:val="9"/>
  </w:num>
  <w:num w:numId="5">
    <w:abstractNumId w:val="6"/>
  </w:num>
  <w:num w:numId="6">
    <w:abstractNumId w:val="2"/>
  </w:num>
  <w:num w:numId="7">
    <w:abstractNumId w:val="7"/>
  </w:num>
  <w:num w:numId="8">
    <w:abstractNumId w:val="4"/>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224B25"/>
    <w:rsid w:val="00002024"/>
    <w:rsid w:val="00007108"/>
    <w:rsid w:val="000207AB"/>
    <w:rsid w:val="00025EFA"/>
    <w:rsid w:val="00027ECE"/>
    <w:rsid w:val="00032063"/>
    <w:rsid w:val="0004253A"/>
    <w:rsid w:val="00042920"/>
    <w:rsid w:val="0004341F"/>
    <w:rsid w:val="00044E7C"/>
    <w:rsid w:val="00050F3F"/>
    <w:rsid w:val="00051CA2"/>
    <w:rsid w:val="00053EC8"/>
    <w:rsid w:val="00053FE0"/>
    <w:rsid w:val="0006028D"/>
    <w:rsid w:val="00064F60"/>
    <w:rsid w:val="0006588F"/>
    <w:rsid w:val="00071B83"/>
    <w:rsid w:val="00071E99"/>
    <w:rsid w:val="00074D57"/>
    <w:rsid w:val="000818FE"/>
    <w:rsid w:val="00082556"/>
    <w:rsid w:val="00083597"/>
    <w:rsid w:val="000864AB"/>
    <w:rsid w:val="000867C1"/>
    <w:rsid w:val="00095418"/>
    <w:rsid w:val="000A39EA"/>
    <w:rsid w:val="000A577D"/>
    <w:rsid w:val="000A6521"/>
    <w:rsid w:val="000B0AAE"/>
    <w:rsid w:val="000C4D11"/>
    <w:rsid w:val="000C6FCB"/>
    <w:rsid w:val="000D26AD"/>
    <w:rsid w:val="000E12E4"/>
    <w:rsid w:val="000E6F5F"/>
    <w:rsid w:val="000F2189"/>
    <w:rsid w:val="000F7FB0"/>
    <w:rsid w:val="00101174"/>
    <w:rsid w:val="001031B3"/>
    <w:rsid w:val="001062D1"/>
    <w:rsid w:val="00110417"/>
    <w:rsid w:val="0011370C"/>
    <w:rsid w:val="00113923"/>
    <w:rsid w:val="00121DC7"/>
    <w:rsid w:val="00124000"/>
    <w:rsid w:val="00124AE8"/>
    <w:rsid w:val="00125150"/>
    <w:rsid w:val="00127B3A"/>
    <w:rsid w:val="00130A77"/>
    <w:rsid w:val="00132632"/>
    <w:rsid w:val="001362BD"/>
    <w:rsid w:val="00142EEE"/>
    <w:rsid w:val="00147A82"/>
    <w:rsid w:val="00151874"/>
    <w:rsid w:val="0015374A"/>
    <w:rsid w:val="00153DE4"/>
    <w:rsid w:val="00154920"/>
    <w:rsid w:val="00161582"/>
    <w:rsid w:val="001651E9"/>
    <w:rsid w:val="00165DDA"/>
    <w:rsid w:val="00176F69"/>
    <w:rsid w:val="001801F0"/>
    <w:rsid w:val="001815B1"/>
    <w:rsid w:val="0018198E"/>
    <w:rsid w:val="001823C5"/>
    <w:rsid w:val="00182A92"/>
    <w:rsid w:val="00183B7D"/>
    <w:rsid w:val="00184CEB"/>
    <w:rsid w:val="001919C5"/>
    <w:rsid w:val="001934F3"/>
    <w:rsid w:val="001962D6"/>
    <w:rsid w:val="001A0D9E"/>
    <w:rsid w:val="001A3040"/>
    <w:rsid w:val="001A30E5"/>
    <w:rsid w:val="001B0D9A"/>
    <w:rsid w:val="001B4EA7"/>
    <w:rsid w:val="001C2AE5"/>
    <w:rsid w:val="001C3662"/>
    <w:rsid w:val="001C5ADF"/>
    <w:rsid w:val="001C66DA"/>
    <w:rsid w:val="001D0977"/>
    <w:rsid w:val="001D6C5E"/>
    <w:rsid w:val="001D6C62"/>
    <w:rsid w:val="001E2F4B"/>
    <w:rsid w:val="001F1E67"/>
    <w:rsid w:val="001F3CBA"/>
    <w:rsid w:val="001F4CA8"/>
    <w:rsid w:val="00210266"/>
    <w:rsid w:val="00212354"/>
    <w:rsid w:val="0021776A"/>
    <w:rsid w:val="00217B65"/>
    <w:rsid w:val="00220BB2"/>
    <w:rsid w:val="00221E2D"/>
    <w:rsid w:val="00222691"/>
    <w:rsid w:val="00223377"/>
    <w:rsid w:val="00224B25"/>
    <w:rsid w:val="002312F1"/>
    <w:rsid w:val="0024312A"/>
    <w:rsid w:val="0025159F"/>
    <w:rsid w:val="0025316E"/>
    <w:rsid w:val="002541C9"/>
    <w:rsid w:val="0025454D"/>
    <w:rsid w:val="00257A5D"/>
    <w:rsid w:val="00270293"/>
    <w:rsid w:val="0027276C"/>
    <w:rsid w:val="002768FF"/>
    <w:rsid w:val="0027733F"/>
    <w:rsid w:val="00281772"/>
    <w:rsid w:val="00285A3E"/>
    <w:rsid w:val="00291CB5"/>
    <w:rsid w:val="002950AE"/>
    <w:rsid w:val="00295515"/>
    <w:rsid w:val="00297F0F"/>
    <w:rsid w:val="00297FEF"/>
    <w:rsid w:val="002A06AA"/>
    <w:rsid w:val="002A3038"/>
    <w:rsid w:val="002A425E"/>
    <w:rsid w:val="002A490C"/>
    <w:rsid w:val="002A5AE1"/>
    <w:rsid w:val="002B197C"/>
    <w:rsid w:val="002B41BC"/>
    <w:rsid w:val="002C2086"/>
    <w:rsid w:val="002C49CA"/>
    <w:rsid w:val="002C7813"/>
    <w:rsid w:val="002C7845"/>
    <w:rsid w:val="002D0801"/>
    <w:rsid w:val="002D0E90"/>
    <w:rsid w:val="002D1463"/>
    <w:rsid w:val="002D421A"/>
    <w:rsid w:val="002D4666"/>
    <w:rsid w:val="002D4C33"/>
    <w:rsid w:val="002D573E"/>
    <w:rsid w:val="002D5C4E"/>
    <w:rsid w:val="002D6441"/>
    <w:rsid w:val="002E3AE4"/>
    <w:rsid w:val="002F29B6"/>
    <w:rsid w:val="002F4355"/>
    <w:rsid w:val="002F7650"/>
    <w:rsid w:val="002F7830"/>
    <w:rsid w:val="0030090F"/>
    <w:rsid w:val="003021D0"/>
    <w:rsid w:val="00303E9D"/>
    <w:rsid w:val="00307527"/>
    <w:rsid w:val="003104E1"/>
    <w:rsid w:val="00311791"/>
    <w:rsid w:val="00315F7F"/>
    <w:rsid w:val="00317B2A"/>
    <w:rsid w:val="003203BA"/>
    <w:rsid w:val="003214F9"/>
    <w:rsid w:val="00321B0C"/>
    <w:rsid w:val="00324232"/>
    <w:rsid w:val="003242FB"/>
    <w:rsid w:val="00332E92"/>
    <w:rsid w:val="0033543F"/>
    <w:rsid w:val="003360F0"/>
    <w:rsid w:val="003417D8"/>
    <w:rsid w:val="003439ED"/>
    <w:rsid w:val="00345A48"/>
    <w:rsid w:val="00345FAD"/>
    <w:rsid w:val="0035798C"/>
    <w:rsid w:val="00360152"/>
    <w:rsid w:val="0036244F"/>
    <w:rsid w:val="00362768"/>
    <w:rsid w:val="00363798"/>
    <w:rsid w:val="00363E41"/>
    <w:rsid w:val="00371125"/>
    <w:rsid w:val="00373542"/>
    <w:rsid w:val="00374FD9"/>
    <w:rsid w:val="0037524A"/>
    <w:rsid w:val="00381388"/>
    <w:rsid w:val="00382463"/>
    <w:rsid w:val="00382FD9"/>
    <w:rsid w:val="0038325B"/>
    <w:rsid w:val="00387108"/>
    <w:rsid w:val="00390516"/>
    <w:rsid w:val="00391E00"/>
    <w:rsid w:val="00392D48"/>
    <w:rsid w:val="00394CAB"/>
    <w:rsid w:val="00396EB6"/>
    <w:rsid w:val="003A11C1"/>
    <w:rsid w:val="003A1473"/>
    <w:rsid w:val="003A2E42"/>
    <w:rsid w:val="003A335F"/>
    <w:rsid w:val="003B00BD"/>
    <w:rsid w:val="003B02B4"/>
    <w:rsid w:val="003B0B0E"/>
    <w:rsid w:val="003B5AAF"/>
    <w:rsid w:val="003B61C2"/>
    <w:rsid w:val="003C63F0"/>
    <w:rsid w:val="003D1B30"/>
    <w:rsid w:val="003D4482"/>
    <w:rsid w:val="003E4590"/>
    <w:rsid w:val="003E5947"/>
    <w:rsid w:val="003F3F44"/>
    <w:rsid w:val="003F795F"/>
    <w:rsid w:val="0040009C"/>
    <w:rsid w:val="0040187D"/>
    <w:rsid w:val="004042AA"/>
    <w:rsid w:val="00404D26"/>
    <w:rsid w:val="00413A13"/>
    <w:rsid w:val="00415147"/>
    <w:rsid w:val="004156D6"/>
    <w:rsid w:val="00425282"/>
    <w:rsid w:val="004378CC"/>
    <w:rsid w:val="00440252"/>
    <w:rsid w:val="00440FFF"/>
    <w:rsid w:val="00443DBD"/>
    <w:rsid w:val="004553EB"/>
    <w:rsid w:val="00456548"/>
    <w:rsid w:val="004636EE"/>
    <w:rsid w:val="00472D65"/>
    <w:rsid w:val="00481412"/>
    <w:rsid w:val="00481688"/>
    <w:rsid w:val="0048190F"/>
    <w:rsid w:val="004838EC"/>
    <w:rsid w:val="00485DC5"/>
    <w:rsid w:val="004940B2"/>
    <w:rsid w:val="0049490F"/>
    <w:rsid w:val="00495470"/>
    <w:rsid w:val="004967DA"/>
    <w:rsid w:val="004971A5"/>
    <w:rsid w:val="004972CE"/>
    <w:rsid w:val="004A1D02"/>
    <w:rsid w:val="004A670D"/>
    <w:rsid w:val="004B0816"/>
    <w:rsid w:val="004B110C"/>
    <w:rsid w:val="004B51A2"/>
    <w:rsid w:val="004B7277"/>
    <w:rsid w:val="004C40EE"/>
    <w:rsid w:val="004C51BA"/>
    <w:rsid w:val="004D4B11"/>
    <w:rsid w:val="004E0C5B"/>
    <w:rsid w:val="004E1F2C"/>
    <w:rsid w:val="004E2241"/>
    <w:rsid w:val="004E54B2"/>
    <w:rsid w:val="004E5EAB"/>
    <w:rsid w:val="004F1E1F"/>
    <w:rsid w:val="005014D9"/>
    <w:rsid w:val="00502DEC"/>
    <w:rsid w:val="0050451A"/>
    <w:rsid w:val="00504E55"/>
    <w:rsid w:val="00505234"/>
    <w:rsid w:val="00512192"/>
    <w:rsid w:val="00517C6A"/>
    <w:rsid w:val="0052112C"/>
    <w:rsid w:val="00523488"/>
    <w:rsid w:val="005252CA"/>
    <w:rsid w:val="0052530E"/>
    <w:rsid w:val="00525A04"/>
    <w:rsid w:val="0053161D"/>
    <w:rsid w:val="00533B5C"/>
    <w:rsid w:val="005375AF"/>
    <w:rsid w:val="005402D6"/>
    <w:rsid w:val="00543F15"/>
    <w:rsid w:val="00545548"/>
    <w:rsid w:val="0055095D"/>
    <w:rsid w:val="0055509D"/>
    <w:rsid w:val="005576C3"/>
    <w:rsid w:val="00557DD8"/>
    <w:rsid w:val="00561D4E"/>
    <w:rsid w:val="00562BC4"/>
    <w:rsid w:val="0056548A"/>
    <w:rsid w:val="005705BF"/>
    <w:rsid w:val="00574197"/>
    <w:rsid w:val="0057668F"/>
    <w:rsid w:val="0057780F"/>
    <w:rsid w:val="00580C53"/>
    <w:rsid w:val="00583194"/>
    <w:rsid w:val="005843B3"/>
    <w:rsid w:val="00585B6E"/>
    <w:rsid w:val="00587931"/>
    <w:rsid w:val="00591190"/>
    <w:rsid w:val="005916CA"/>
    <w:rsid w:val="00592FF9"/>
    <w:rsid w:val="00593B6A"/>
    <w:rsid w:val="005A2943"/>
    <w:rsid w:val="005A35C7"/>
    <w:rsid w:val="005B0F5C"/>
    <w:rsid w:val="005B1A54"/>
    <w:rsid w:val="005C4061"/>
    <w:rsid w:val="005C4D94"/>
    <w:rsid w:val="005C6011"/>
    <w:rsid w:val="005C71D7"/>
    <w:rsid w:val="005D1560"/>
    <w:rsid w:val="005D7B34"/>
    <w:rsid w:val="005E0DDD"/>
    <w:rsid w:val="005E1313"/>
    <w:rsid w:val="005E1B03"/>
    <w:rsid w:val="005E2FA9"/>
    <w:rsid w:val="005E4815"/>
    <w:rsid w:val="005E78BB"/>
    <w:rsid w:val="005E79AD"/>
    <w:rsid w:val="005F0EDA"/>
    <w:rsid w:val="005F1109"/>
    <w:rsid w:val="005F3130"/>
    <w:rsid w:val="005F31F4"/>
    <w:rsid w:val="005F6726"/>
    <w:rsid w:val="00601B97"/>
    <w:rsid w:val="006023B8"/>
    <w:rsid w:val="006113C0"/>
    <w:rsid w:val="00614980"/>
    <w:rsid w:val="0061655E"/>
    <w:rsid w:val="006170F1"/>
    <w:rsid w:val="00617811"/>
    <w:rsid w:val="00622EE9"/>
    <w:rsid w:val="00625CC0"/>
    <w:rsid w:val="0062622E"/>
    <w:rsid w:val="00626957"/>
    <w:rsid w:val="006269CD"/>
    <w:rsid w:val="006279F8"/>
    <w:rsid w:val="00627C47"/>
    <w:rsid w:val="0063095D"/>
    <w:rsid w:val="0063114C"/>
    <w:rsid w:val="00631252"/>
    <w:rsid w:val="00640114"/>
    <w:rsid w:val="00640911"/>
    <w:rsid w:val="00640CA0"/>
    <w:rsid w:val="0064344C"/>
    <w:rsid w:val="00643FCC"/>
    <w:rsid w:val="006449AA"/>
    <w:rsid w:val="006500EC"/>
    <w:rsid w:val="0065275A"/>
    <w:rsid w:val="006537B6"/>
    <w:rsid w:val="00654FFF"/>
    <w:rsid w:val="00655037"/>
    <w:rsid w:val="00655220"/>
    <w:rsid w:val="006579DD"/>
    <w:rsid w:val="006653C4"/>
    <w:rsid w:val="00675A80"/>
    <w:rsid w:val="00675BE6"/>
    <w:rsid w:val="00676E0F"/>
    <w:rsid w:val="00693D85"/>
    <w:rsid w:val="006A39E6"/>
    <w:rsid w:val="006A39EB"/>
    <w:rsid w:val="006A54F5"/>
    <w:rsid w:val="006A6D4A"/>
    <w:rsid w:val="006B24B5"/>
    <w:rsid w:val="006B3BB2"/>
    <w:rsid w:val="006B5BE5"/>
    <w:rsid w:val="006C0D50"/>
    <w:rsid w:val="006C27D9"/>
    <w:rsid w:val="006C3304"/>
    <w:rsid w:val="006C519E"/>
    <w:rsid w:val="006C751F"/>
    <w:rsid w:val="006D1B44"/>
    <w:rsid w:val="006D5C44"/>
    <w:rsid w:val="006D6800"/>
    <w:rsid w:val="006E1F8D"/>
    <w:rsid w:val="006E77E8"/>
    <w:rsid w:val="006F0C67"/>
    <w:rsid w:val="006F1AD4"/>
    <w:rsid w:val="006F21A1"/>
    <w:rsid w:val="006F5CB8"/>
    <w:rsid w:val="00701D7B"/>
    <w:rsid w:val="00702303"/>
    <w:rsid w:val="00702502"/>
    <w:rsid w:val="00702B44"/>
    <w:rsid w:val="00703E16"/>
    <w:rsid w:val="007042EB"/>
    <w:rsid w:val="007105DD"/>
    <w:rsid w:val="00710D39"/>
    <w:rsid w:val="00710EC3"/>
    <w:rsid w:val="007116EF"/>
    <w:rsid w:val="00711BB1"/>
    <w:rsid w:val="007132DA"/>
    <w:rsid w:val="00714732"/>
    <w:rsid w:val="00716B50"/>
    <w:rsid w:val="00717238"/>
    <w:rsid w:val="00722C34"/>
    <w:rsid w:val="007234AE"/>
    <w:rsid w:val="0072559F"/>
    <w:rsid w:val="007306DC"/>
    <w:rsid w:val="0073247E"/>
    <w:rsid w:val="0073350D"/>
    <w:rsid w:val="00734E23"/>
    <w:rsid w:val="007443EC"/>
    <w:rsid w:val="007526CC"/>
    <w:rsid w:val="007609A7"/>
    <w:rsid w:val="007628BC"/>
    <w:rsid w:val="00762C51"/>
    <w:rsid w:val="00764D77"/>
    <w:rsid w:val="00766441"/>
    <w:rsid w:val="00770211"/>
    <w:rsid w:val="00784155"/>
    <w:rsid w:val="0078600D"/>
    <w:rsid w:val="007878DB"/>
    <w:rsid w:val="00792B3F"/>
    <w:rsid w:val="00793A65"/>
    <w:rsid w:val="00796867"/>
    <w:rsid w:val="007A0C7C"/>
    <w:rsid w:val="007C2E40"/>
    <w:rsid w:val="007C4115"/>
    <w:rsid w:val="007C572C"/>
    <w:rsid w:val="007D005B"/>
    <w:rsid w:val="007D5604"/>
    <w:rsid w:val="007D7623"/>
    <w:rsid w:val="007E1F03"/>
    <w:rsid w:val="007E5143"/>
    <w:rsid w:val="007E7A04"/>
    <w:rsid w:val="007F35C2"/>
    <w:rsid w:val="007F4184"/>
    <w:rsid w:val="00800D92"/>
    <w:rsid w:val="0080303D"/>
    <w:rsid w:val="00803270"/>
    <w:rsid w:val="00806F8E"/>
    <w:rsid w:val="008151EF"/>
    <w:rsid w:val="00817FD2"/>
    <w:rsid w:val="00821D06"/>
    <w:rsid w:val="0082706B"/>
    <w:rsid w:val="008321B4"/>
    <w:rsid w:val="0083225B"/>
    <w:rsid w:val="00842FD6"/>
    <w:rsid w:val="008453BF"/>
    <w:rsid w:val="008477DD"/>
    <w:rsid w:val="008549E5"/>
    <w:rsid w:val="00854D85"/>
    <w:rsid w:val="00857A27"/>
    <w:rsid w:val="0086052B"/>
    <w:rsid w:val="00861588"/>
    <w:rsid w:val="00863FE7"/>
    <w:rsid w:val="00864387"/>
    <w:rsid w:val="00865966"/>
    <w:rsid w:val="0086648B"/>
    <w:rsid w:val="008715AF"/>
    <w:rsid w:val="008718AB"/>
    <w:rsid w:val="00872ADD"/>
    <w:rsid w:val="0087308D"/>
    <w:rsid w:val="0087397C"/>
    <w:rsid w:val="00874185"/>
    <w:rsid w:val="00875715"/>
    <w:rsid w:val="00881F2E"/>
    <w:rsid w:val="0088752F"/>
    <w:rsid w:val="00887AFC"/>
    <w:rsid w:val="00890FFE"/>
    <w:rsid w:val="00893AE5"/>
    <w:rsid w:val="00897FBE"/>
    <w:rsid w:val="008A23C8"/>
    <w:rsid w:val="008A71B3"/>
    <w:rsid w:val="008B2533"/>
    <w:rsid w:val="008B2D32"/>
    <w:rsid w:val="008B35AE"/>
    <w:rsid w:val="008B5B29"/>
    <w:rsid w:val="008C3F1E"/>
    <w:rsid w:val="008C4A3D"/>
    <w:rsid w:val="008C5D77"/>
    <w:rsid w:val="008D1B45"/>
    <w:rsid w:val="008D368D"/>
    <w:rsid w:val="008D586D"/>
    <w:rsid w:val="008E30B7"/>
    <w:rsid w:val="008E54FB"/>
    <w:rsid w:val="008E5533"/>
    <w:rsid w:val="008E5DE7"/>
    <w:rsid w:val="008F004C"/>
    <w:rsid w:val="008F043B"/>
    <w:rsid w:val="008F2934"/>
    <w:rsid w:val="008F37EB"/>
    <w:rsid w:val="008F47C9"/>
    <w:rsid w:val="008F6F0B"/>
    <w:rsid w:val="00902A44"/>
    <w:rsid w:val="009041A8"/>
    <w:rsid w:val="00905D40"/>
    <w:rsid w:val="0091118A"/>
    <w:rsid w:val="00911B8A"/>
    <w:rsid w:val="009122E0"/>
    <w:rsid w:val="00916012"/>
    <w:rsid w:val="009160F7"/>
    <w:rsid w:val="00924DE2"/>
    <w:rsid w:val="00927BA1"/>
    <w:rsid w:val="00931259"/>
    <w:rsid w:val="00937993"/>
    <w:rsid w:val="00946534"/>
    <w:rsid w:val="00947EB3"/>
    <w:rsid w:val="00953C66"/>
    <w:rsid w:val="00956119"/>
    <w:rsid w:val="00960243"/>
    <w:rsid w:val="009603FF"/>
    <w:rsid w:val="00967BAF"/>
    <w:rsid w:val="00972A17"/>
    <w:rsid w:val="00974546"/>
    <w:rsid w:val="00977CB7"/>
    <w:rsid w:val="009826CE"/>
    <w:rsid w:val="009926DA"/>
    <w:rsid w:val="00994690"/>
    <w:rsid w:val="00995D86"/>
    <w:rsid w:val="0099709F"/>
    <w:rsid w:val="009973A8"/>
    <w:rsid w:val="009A33BB"/>
    <w:rsid w:val="009A34A9"/>
    <w:rsid w:val="009A546C"/>
    <w:rsid w:val="009A7D18"/>
    <w:rsid w:val="009B071A"/>
    <w:rsid w:val="009B4471"/>
    <w:rsid w:val="009B5084"/>
    <w:rsid w:val="009B7BE3"/>
    <w:rsid w:val="009C306B"/>
    <w:rsid w:val="009D208A"/>
    <w:rsid w:val="009D39E8"/>
    <w:rsid w:val="009D54A7"/>
    <w:rsid w:val="009E139E"/>
    <w:rsid w:val="009E4056"/>
    <w:rsid w:val="00A01852"/>
    <w:rsid w:val="00A03762"/>
    <w:rsid w:val="00A040D7"/>
    <w:rsid w:val="00A04333"/>
    <w:rsid w:val="00A06989"/>
    <w:rsid w:val="00A06AB1"/>
    <w:rsid w:val="00A1033D"/>
    <w:rsid w:val="00A176D8"/>
    <w:rsid w:val="00A17A27"/>
    <w:rsid w:val="00A224B4"/>
    <w:rsid w:val="00A24276"/>
    <w:rsid w:val="00A2725E"/>
    <w:rsid w:val="00A276FD"/>
    <w:rsid w:val="00A30BCE"/>
    <w:rsid w:val="00A3393A"/>
    <w:rsid w:val="00A36833"/>
    <w:rsid w:val="00A41A44"/>
    <w:rsid w:val="00A420F8"/>
    <w:rsid w:val="00A428AE"/>
    <w:rsid w:val="00A44D32"/>
    <w:rsid w:val="00A456C3"/>
    <w:rsid w:val="00A45CA6"/>
    <w:rsid w:val="00A463EF"/>
    <w:rsid w:val="00A51207"/>
    <w:rsid w:val="00A5182D"/>
    <w:rsid w:val="00A536AF"/>
    <w:rsid w:val="00A6512B"/>
    <w:rsid w:val="00A712F2"/>
    <w:rsid w:val="00A72B4F"/>
    <w:rsid w:val="00A730B0"/>
    <w:rsid w:val="00A81915"/>
    <w:rsid w:val="00A834C4"/>
    <w:rsid w:val="00A8358B"/>
    <w:rsid w:val="00A83C5C"/>
    <w:rsid w:val="00A84A16"/>
    <w:rsid w:val="00A87BE8"/>
    <w:rsid w:val="00A9019D"/>
    <w:rsid w:val="00A90514"/>
    <w:rsid w:val="00A91EA8"/>
    <w:rsid w:val="00A921BC"/>
    <w:rsid w:val="00A938B7"/>
    <w:rsid w:val="00A97D4A"/>
    <w:rsid w:val="00AA601F"/>
    <w:rsid w:val="00AA6F66"/>
    <w:rsid w:val="00AB0806"/>
    <w:rsid w:val="00AB6785"/>
    <w:rsid w:val="00AC050D"/>
    <w:rsid w:val="00AC1F17"/>
    <w:rsid w:val="00AC515B"/>
    <w:rsid w:val="00AC5881"/>
    <w:rsid w:val="00AD1208"/>
    <w:rsid w:val="00AD1224"/>
    <w:rsid w:val="00AD45B2"/>
    <w:rsid w:val="00AD4B6F"/>
    <w:rsid w:val="00AD650A"/>
    <w:rsid w:val="00AD7AE6"/>
    <w:rsid w:val="00AE3E21"/>
    <w:rsid w:val="00AE7737"/>
    <w:rsid w:val="00B00314"/>
    <w:rsid w:val="00B0122B"/>
    <w:rsid w:val="00B0256F"/>
    <w:rsid w:val="00B05A41"/>
    <w:rsid w:val="00B0768F"/>
    <w:rsid w:val="00B104E5"/>
    <w:rsid w:val="00B116A9"/>
    <w:rsid w:val="00B13931"/>
    <w:rsid w:val="00B14507"/>
    <w:rsid w:val="00B1676D"/>
    <w:rsid w:val="00B24FAD"/>
    <w:rsid w:val="00B2669A"/>
    <w:rsid w:val="00B300EC"/>
    <w:rsid w:val="00B30801"/>
    <w:rsid w:val="00B308CC"/>
    <w:rsid w:val="00B3379B"/>
    <w:rsid w:val="00B35F1C"/>
    <w:rsid w:val="00B3699D"/>
    <w:rsid w:val="00B41236"/>
    <w:rsid w:val="00B41706"/>
    <w:rsid w:val="00B41F13"/>
    <w:rsid w:val="00B458A8"/>
    <w:rsid w:val="00B458D6"/>
    <w:rsid w:val="00B505E6"/>
    <w:rsid w:val="00B53DD3"/>
    <w:rsid w:val="00B54247"/>
    <w:rsid w:val="00B553D6"/>
    <w:rsid w:val="00B55C74"/>
    <w:rsid w:val="00B5675B"/>
    <w:rsid w:val="00B65781"/>
    <w:rsid w:val="00B669C0"/>
    <w:rsid w:val="00B714CC"/>
    <w:rsid w:val="00B754CC"/>
    <w:rsid w:val="00B75F2C"/>
    <w:rsid w:val="00B83A7F"/>
    <w:rsid w:val="00B84131"/>
    <w:rsid w:val="00B9226E"/>
    <w:rsid w:val="00B96E4F"/>
    <w:rsid w:val="00BA0D74"/>
    <w:rsid w:val="00BA3FE6"/>
    <w:rsid w:val="00BA5C96"/>
    <w:rsid w:val="00BA73BA"/>
    <w:rsid w:val="00BB0B80"/>
    <w:rsid w:val="00BC014C"/>
    <w:rsid w:val="00BC6F8D"/>
    <w:rsid w:val="00BD1D8C"/>
    <w:rsid w:val="00BD2C39"/>
    <w:rsid w:val="00BD4AC9"/>
    <w:rsid w:val="00BD7941"/>
    <w:rsid w:val="00BE47A2"/>
    <w:rsid w:val="00BF0B1E"/>
    <w:rsid w:val="00BF0C37"/>
    <w:rsid w:val="00BF111C"/>
    <w:rsid w:val="00BF159E"/>
    <w:rsid w:val="00BF2BE4"/>
    <w:rsid w:val="00C120D6"/>
    <w:rsid w:val="00C128CB"/>
    <w:rsid w:val="00C13814"/>
    <w:rsid w:val="00C154A8"/>
    <w:rsid w:val="00C175CD"/>
    <w:rsid w:val="00C22BE3"/>
    <w:rsid w:val="00C27C7A"/>
    <w:rsid w:val="00C318B5"/>
    <w:rsid w:val="00C356A9"/>
    <w:rsid w:val="00C42CBB"/>
    <w:rsid w:val="00C451E6"/>
    <w:rsid w:val="00C45AAA"/>
    <w:rsid w:val="00C54F82"/>
    <w:rsid w:val="00C554D6"/>
    <w:rsid w:val="00C55DE9"/>
    <w:rsid w:val="00C56B20"/>
    <w:rsid w:val="00C5742A"/>
    <w:rsid w:val="00C602F7"/>
    <w:rsid w:val="00C603F2"/>
    <w:rsid w:val="00C61785"/>
    <w:rsid w:val="00C64024"/>
    <w:rsid w:val="00C7277A"/>
    <w:rsid w:val="00C73DD9"/>
    <w:rsid w:val="00C81D25"/>
    <w:rsid w:val="00C82FFB"/>
    <w:rsid w:val="00C84910"/>
    <w:rsid w:val="00C876DE"/>
    <w:rsid w:val="00C87EE7"/>
    <w:rsid w:val="00C9067D"/>
    <w:rsid w:val="00C908FD"/>
    <w:rsid w:val="00C91854"/>
    <w:rsid w:val="00C91F5D"/>
    <w:rsid w:val="00C92BDA"/>
    <w:rsid w:val="00C96B1F"/>
    <w:rsid w:val="00CA0235"/>
    <w:rsid w:val="00CA0C58"/>
    <w:rsid w:val="00CA0C7F"/>
    <w:rsid w:val="00CA68E1"/>
    <w:rsid w:val="00CA6B44"/>
    <w:rsid w:val="00CA7121"/>
    <w:rsid w:val="00CA7B9B"/>
    <w:rsid w:val="00CB3178"/>
    <w:rsid w:val="00CB40BC"/>
    <w:rsid w:val="00CB5B82"/>
    <w:rsid w:val="00CB76FF"/>
    <w:rsid w:val="00CC2953"/>
    <w:rsid w:val="00CC3678"/>
    <w:rsid w:val="00CD2622"/>
    <w:rsid w:val="00CD4DD9"/>
    <w:rsid w:val="00CE04C6"/>
    <w:rsid w:val="00CE2938"/>
    <w:rsid w:val="00CF0B13"/>
    <w:rsid w:val="00D00F4E"/>
    <w:rsid w:val="00D038CC"/>
    <w:rsid w:val="00D05CAC"/>
    <w:rsid w:val="00D05EE2"/>
    <w:rsid w:val="00D062BF"/>
    <w:rsid w:val="00D1188F"/>
    <w:rsid w:val="00D1362C"/>
    <w:rsid w:val="00D14025"/>
    <w:rsid w:val="00D167D8"/>
    <w:rsid w:val="00D21467"/>
    <w:rsid w:val="00D23C9C"/>
    <w:rsid w:val="00D340DD"/>
    <w:rsid w:val="00D344F0"/>
    <w:rsid w:val="00D40AEA"/>
    <w:rsid w:val="00D46A9D"/>
    <w:rsid w:val="00D50FF8"/>
    <w:rsid w:val="00D53D0C"/>
    <w:rsid w:val="00D562BF"/>
    <w:rsid w:val="00D56C43"/>
    <w:rsid w:val="00D5748F"/>
    <w:rsid w:val="00D61A87"/>
    <w:rsid w:val="00D635AB"/>
    <w:rsid w:val="00D63D67"/>
    <w:rsid w:val="00D64145"/>
    <w:rsid w:val="00D6573F"/>
    <w:rsid w:val="00D736A0"/>
    <w:rsid w:val="00D74901"/>
    <w:rsid w:val="00D753B4"/>
    <w:rsid w:val="00D80159"/>
    <w:rsid w:val="00D82112"/>
    <w:rsid w:val="00D84190"/>
    <w:rsid w:val="00D861C1"/>
    <w:rsid w:val="00D92EF3"/>
    <w:rsid w:val="00D94201"/>
    <w:rsid w:val="00D949FA"/>
    <w:rsid w:val="00DA1D71"/>
    <w:rsid w:val="00DA3262"/>
    <w:rsid w:val="00DA40D3"/>
    <w:rsid w:val="00DA5BA6"/>
    <w:rsid w:val="00DB1393"/>
    <w:rsid w:val="00DB174F"/>
    <w:rsid w:val="00DB262E"/>
    <w:rsid w:val="00DB2ACB"/>
    <w:rsid w:val="00DC0F70"/>
    <w:rsid w:val="00DC3525"/>
    <w:rsid w:val="00DC478C"/>
    <w:rsid w:val="00DC519A"/>
    <w:rsid w:val="00DC69F6"/>
    <w:rsid w:val="00DD29BE"/>
    <w:rsid w:val="00DD3BDB"/>
    <w:rsid w:val="00DD496F"/>
    <w:rsid w:val="00DD5AA5"/>
    <w:rsid w:val="00DD5C7B"/>
    <w:rsid w:val="00DD72AB"/>
    <w:rsid w:val="00DD7367"/>
    <w:rsid w:val="00DD76AC"/>
    <w:rsid w:val="00DE045F"/>
    <w:rsid w:val="00DE4240"/>
    <w:rsid w:val="00DE45B9"/>
    <w:rsid w:val="00DF2DE9"/>
    <w:rsid w:val="00DF67B2"/>
    <w:rsid w:val="00DF768E"/>
    <w:rsid w:val="00E029F5"/>
    <w:rsid w:val="00E03A83"/>
    <w:rsid w:val="00E03E9A"/>
    <w:rsid w:val="00E04C13"/>
    <w:rsid w:val="00E054E2"/>
    <w:rsid w:val="00E10B8F"/>
    <w:rsid w:val="00E14F5E"/>
    <w:rsid w:val="00E163E2"/>
    <w:rsid w:val="00E2477E"/>
    <w:rsid w:val="00E25050"/>
    <w:rsid w:val="00E3031B"/>
    <w:rsid w:val="00E3502B"/>
    <w:rsid w:val="00E423AF"/>
    <w:rsid w:val="00E434C8"/>
    <w:rsid w:val="00E506E8"/>
    <w:rsid w:val="00E540B8"/>
    <w:rsid w:val="00E554F7"/>
    <w:rsid w:val="00E6029B"/>
    <w:rsid w:val="00E6240B"/>
    <w:rsid w:val="00E62E87"/>
    <w:rsid w:val="00E75117"/>
    <w:rsid w:val="00E75BF3"/>
    <w:rsid w:val="00E7660B"/>
    <w:rsid w:val="00E86562"/>
    <w:rsid w:val="00E87CA4"/>
    <w:rsid w:val="00E908A1"/>
    <w:rsid w:val="00E91061"/>
    <w:rsid w:val="00E91AFD"/>
    <w:rsid w:val="00E94383"/>
    <w:rsid w:val="00EA4D71"/>
    <w:rsid w:val="00EA56B0"/>
    <w:rsid w:val="00EB0917"/>
    <w:rsid w:val="00EB4858"/>
    <w:rsid w:val="00EB5533"/>
    <w:rsid w:val="00EB583F"/>
    <w:rsid w:val="00EB5F35"/>
    <w:rsid w:val="00EC3D96"/>
    <w:rsid w:val="00EC5E55"/>
    <w:rsid w:val="00ED1A89"/>
    <w:rsid w:val="00ED2D6B"/>
    <w:rsid w:val="00EE2302"/>
    <w:rsid w:val="00EE4B22"/>
    <w:rsid w:val="00EE7F55"/>
    <w:rsid w:val="00EF2E98"/>
    <w:rsid w:val="00EF5A19"/>
    <w:rsid w:val="00EF64F3"/>
    <w:rsid w:val="00EF657E"/>
    <w:rsid w:val="00EF70B6"/>
    <w:rsid w:val="00EF746A"/>
    <w:rsid w:val="00EF7C05"/>
    <w:rsid w:val="00F01048"/>
    <w:rsid w:val="00F02797"/>
    <w:rsid w:val="00F02FC6"/>
    <w:rsid w:val="00F06975"/>
    <w:rsid w:val="00F06CD9"/>
    <w:rsid w:val="00F06FCA"/>
    <w:rsid w:val="00F2135D"/>
    <w:rsid w:val="00F24632"/>
    <w:rsid w:val="00F30338"/>
    <w:rsid w:val="00F31EAD"/>
    <w:rsid w:val="00F3464D"/>
    <w:rsid w:val="00F370B3"/>
    <w:rsid w:val="00F46297"/>
    <w:rsid w:val="00F51092"/>
    <w:rsid w:val="00F5275C"/>
    <w:rsid w:val="00F60001"/>
    <w:rsid w:val="00F60469"/>
    <w:rsid w:val="00F61BFF"/>
    <w:rsid w:val="00F667D3"/>
    <w:rsid w:val="00F7490B"/>
    <w:rsid w:val="00F756CB"/>
    <w:rsid w:val="00F80FA7"/>
    <w:rsid w:val="00F85654"/>
    <w:rsid w:val="00F8752E"/>
    <w:rsid w:val="00F90A05"/>
    <w:rsid w:val="00F90FA4"/>
    <w:rsid w:val="00FA2771"/>
    <w:rsid w:val="00FA2CC5"/>
    <w:rsid w:val="00FB130A"/>
    <w:rsid w:val="00FC06AD"/>
    <w:rsid w:val="00FC31EF"/>
    <w:rsid w:val="00FC565A"/>
    <w:rsid w:val="00FC5920"/>
    <w:rsid w:val="00FC6DE3"/>
    <w:rsid w:val="00FD1213"/>
    <w:rsid w:val="00FD5520"/>
    <w:rsid w:val="00FD5E95"/>
    <w:rsid w:val="00FE1941"/>
    <w:rsid w:val="00FE6427"/>
    <w:rsid w:val="00FF35A2"/>
    <w:rsid w:val="00FF67D7"/>
    <w:rsid w:val="00FF793D"/>
    <w:rsid w:val="45F61172"/>
    <w:rsid w:val="47161EFD"/>
    <w:rsid w:val="513338B6"/>
    <w:rsid w:val="59E13DEA"/>
    <w:rsid w:val="624335E1"/>
    <w:rsid w:val="69842BBB"/>
    <w:rsid w:val="76A950F7"/>
    <w:rsid w:val="76E63021"/>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956" fillcolor="white" stroke="f">
      <v:fill color="white"/>
      <v:stroke on="f"/>
    </o:shapedefaults>
    <o:shapelayout v:ext="edit">
      <o:idmap v:ext="edit" data="1,2"/>
      <o:rules v:ext="edit">
        <o:r id="V:Rule1" type="callout" idref="#_x0000_s2364"/>
        <o:r id="V:Rule2" type="callout" idref="#_x0000_s2363"/>
        <o:r id="V:Rule3" type="callout" idref="#_x0000_s2371"/>
        <o:r id="V:Rule4" type="callout" idref="#_x0000_s2365"/>
        <o:r id="V:Rule5" type="callout" idref="#_x0000_s2954"/>
        <o:r id="V:Rule6" type="callout" idref="#_x0000_s2953"/>
        <o:r id="V:Rule7" type="callout" idref="#_x0000_s2816"/>
        <o:r id="V:Rule8" type="callout" idref="#_x0000_s2955"/>
        <o:r id="V:Rule9" type="connector" idref="#_x0000_s2370"/>
      </o:rules>
    </o:shapelayout>
  </w:shapeDefaults>
  <w:decimalSymbol w:val="."/>
  <w:listSeparator w:val=","/>
  <w14:docId w14:val="10581EDF"/>
  <w15:docId w15:val="{1D1C6D9B-642D-4376-B266-16EC6876C6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unhideWhenUsed="1" w:qFormat="1"/>
    <w:lsdException w:name="index 2" w:unhideWhenUsed="1"/>
    <w:lsdException w:name="index 3" w:unhideWhenUsed="1" w:qFormat="1"/>
    <w:lsdException w:name="index 4" w:unhideWhenUsed="1" w:qFormat="1"/>
    <w:lsdException w:name="index 5" w:unhideWhenUsed="1" w:qFormat="1"/>
    <w:lsdException w:name="index 6" w:unhideWhenUsed="1" w:qFormat="1"/>
    <w:lsdException w:name="index 7" w:unhideWhenUsed="1" w:qFormat="1"/>
    <w:lsdException w:name="index 8" w:unhideWhenUsed="1" w:qFormat="1"/>
    <w:lsdException w:name="index 9" w:unhideWhenUsed="1" w:qFormat="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uiPriority="39" w:unhideWhenUsed="1" w:qFormat="1"/>
    <w:lsdException w:name="toc 9" w:uiPriority="39" w:unhideWhenUsed="1"/>
    <w:lsdException w:name="Normal Indent" w:unhideWhenUsed="1" w:qFormat="1"/>
    <w:lsdException w:name="footnote text" w:unhideWhenUsed="1"/>
    <w:lsdException w:name="annotation text" w:unhideWhenUsed="1" w:qFormat="1"/>
    <w:lsdException w:name="header" w:unhideWhenUsed="1" w:qFormat="1"/>
    <w:lsdException w:name="footer" w:unhideWhenUsed="1" w:qFormat="1"/>
    <w:lsdException w:name="index heading" w:unhideWhenUsed="1" w:qFormat="1"/>
    <w:lsdException w:name="caption" w:uiPriority="35" w:unhideWhenUsed="1" w:qFormat="1"/>
    <w:lsdException w:name="table of figures" w:unhideWhenUsed="1" w:qFormat="1"/>
    <w:lsdException w:name="envelope address" w:unhideWhenUsed="1" w:qFormat="1"/>
    <w:lsdException w:name="envelope return" w:unhideWhenUsed="1" w:qFormat="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unhideWhenUsed="1" w:qFormat="1"/>
    <w:lsdException w:name="table of authorities" w:unhideWhenUsed="1" w:qFormat="1"/>
    <w:lsdException w:name="macro" w:unhideWhenUsed="1" w:qFormat="1"/>
    <w:lsdException w:name="toa heading" w:unhideWhenUsed="1" w:qFormat="1"/>
    <w:lsdException w:name="List" w:unhideWhenUsed="1" w:qFormat="1"/>
    <w:lsdException w:name="List Bullet" w:unhideWhenUsed="1" w:qFormat="1"/>
    <w:lsdException w:name="List Number" w:unhideWhenUsed="1" w:qFormat="1"/>
    <w:lsdException w:name="List 2" w:unhideWhenUsed="1" w:qFormat="1"/>
    <w:lsdException w:name="List 3" w:unhideWhenUsed="1" w:qFormat="1"/>
    <w:lsdException w:name="List 4" w:unhideWhenUsed="1"/>
    <w:lsdException w:name="List 5" w:unhideWhenUsed="1" w:qFormat="1"/>
    <w:lsdException w:name="List Bullet 2" w:unhideWhenUsed="1" w:qFormat="1"/>
    <w:lsdException w:name="List Bullet 3" w:unhideWhenUsed="1" w:qFormat="1"/>
    <w:lsdException w:name="List Bullet 4" w:unhideWhenUsed="1" w:qFormat="1"/>
    <w:lsdException w:name="List Bullet 5" w:unhideWhenUsed="1" w:qFormat="1"/>
    <w:lsdException w:name="List Number 2" w:unhideWhenUsed="1" w:qFormat="1"/>
    <w:lsdException w:name="List Number 3" w:unhideWhenUsed="1" w:qFormat="1"/>
    <w:lsdException w:name="List Number 4" w:unhideWhenUsed="1" w:qFormat="1"/>
    <w:lsdException w:name="List Number 5" w:unhideWhenUsed="1" w:qFormat="1"/>
    <w:lsdException w:name="Title" w:uiPriority="10" w:qFormat="1"/>
    <w:lsdException w:name="Closing" w:unhideWhenUsed="1" w:qFormat="1"/>
    <w:lsdException w:name="Signature" w:unhideWhenUsed="1" w:qFormat="1"/>
    <w:lsdException w:name="Default Paragraph Font" w:semiHidden="1" w:uiPriority="1" w:unhideWhenUsed="1"/>
    <w:lsdException w:name="Body Text" w:unhideWhenUsed="1" w:qFormat="1"/>
    <w:lsdException w:name="Body Text Indent" w:unhideWhenUsed="1" w:qFormat="1"/>
    <w:lsdException w:name="List Continue" w:unhideWhenUsed="1" w:qFormat="1"/>
    <w:lsdException w:name="List Continue 2" w:unhideWhenUsed="1"/>
    <w:lsdException w:name="List Continue 3" w:unhideWhenUsed="1" w:qFormat="1"/>
    <w:lsdException w:name="List Continue 4" w:unhideWhenUsed="1" w:qFormat="1"/>
    <w:lsdException w:name="List Continue 5" w:unhideWhenUsed="1" w:qFormat="1"/>
    <w:lsdException w:name="Message Header" w:unhideWhenUsed="1"/>
    <w:lsdException w:name="Subtitle" w:uiPriority="11" w:qFormat="1"/>
    <w:lsdException w:name="Salutation" w:unhideWhenUsed="1" w:qFormat="1"/>
    <w:lsdException w:name="Date" w:unhideWhenUsed="1" w:qFormat="1"/>
    <w:lsdException w:name="Body Text First Indent" w:unhideWhenUsed="1" w:qFormat="1"/>
    <w:lsdException w:name="Body Text First Indent 2" w:unhideWhenUsed="1" w:qFormat="1"/>
    <w:lsdException w:name="Note Heading" w:unhideWhenUsed="1" w:qFormat="1"/>
    <w:lsdException w:name="Body Text 2" w:unhideWhenUsed="1" w:qFormat="1"/>
    <w:lsdException w:name="Body Text 3" w:unhideWhenUsed="1" w:qFormat="1"/>
    <w:lsdException w:name="Body Text Indent 2" w:unhideWhenUsed="1" w:qFormat="1"/>
    <w:lsdException w:name="Body Text Indent 3" w:unhideWhenUsed="1"/>
    <w:lsdException w:name="Block Text" w:unhideWhenUsed="1" w:qFormat="1"/>
    <w:lsdException w:name="Hyperlink" w:unhideWhenUsed="1"/>
    <w:lsdException w:name="FollowedHyperlink" w:semiHidden="1" w:unhideWhenUsed="1"/>
    <w:lsdException w:name="Strong" w:uiPriority="22" w:qFormat="1"/>
    <w:lsdException w:name="Emphasis" w:uiPriority="20" w:qFormat="1"/>
    <w:lsdException w:name="Document Map" w:unhideWhenUsed="1" w:qFormat="1"/>
    <w:lsdException w:name="Plain Text" w:unhideWhenUsed="1" w:qFormat="1"/>
    <w:lsdException w:name="E-mail Signature" w:unhideWhenUsed="1" w:qFormat="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unhideWhenUsed="1" w:qFormat="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pPr>
      <w:widowControl w:val="0"/>
      <w:jc w:val="both"/>
    </w:pPr>
    <w:rPr>
      <w:kern w:val="2"/>
      <w:sz w:val="21"/>
      <w:szCs w:val="22"/>
    </w:rPr>
  </w:style>
  <w:style w:type="paragraph" w:styleId="1">
    <w:name w:val="heading 1"/>
    <w:basedOn w:val="a1"/>
    <w:next w:val="a1"/>
    <w:link w:val="10"/>
    <w:uiPriority w:val="9"/>
    <w:qFormat/>
    <w:pPr>
      <w:keepNext/>
      <w:keepLines/>
      <w:spacing w:before="340" w:after="330" w:line="578" w:lineRule="auto"/>
      <w:outlineLvl w:val="0"/>
    </w:pPr>
    <w:rPr>
      <w:b/>
      <w:bCs/>
      <w:kern w:val="44"/>
      <w:sz w:val="44"/>
      <w:szCs w:val="44"/>
    </w:rPr>
  </w:style>
  <w:style w:type="paragraph" w:styleId="21">
    <w:name w:val="heading 2"/>
    <w:basedOn w:val="a1"/>
    <w:next w:val="a1"/>
    <w:link w:val="22"/>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1">
    <w:name w:val="heading 3"/>
    <w:basedOn w:val="a1"/>
    <w:next w:val="a1"/>
    <w:link w:val="32"/>
    <w:uiPriority w:val="9"/>
    <w:unhideWhenUsed/>
    <w:qFormat/>
    <w:pPr>
      <w:keepNext/>
      <w:keepLines/>
      <w:spacing w:before="260" w:after="260" w:line="416" w:lineRule="auto"/>
      <w:outlineLvl w:val="2"/>
    </w:pPr>
    <w:rPr>
      <w:b/>
      <w:bCs/>
      <w:sz w:val="32"/>
      <w:szCs w:val="32"/>
    </w:rPr>
  </w:style>
  <w:style w:type="paragraph" w:styleId="41">
    <w:name w:val="heading 4"/>
    <w:basedOn w:val="a1"/>
    <w:next w:val="a1"/>
    <w:link w:val="42"/>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1">
    <w:name w:val="heading 5"/>
    <w:basedOn w:val="a1"/>
    <w:next w:val="a1"/>
    <w:link w:val="52"/>
    <w:uiPriority w:val="9"/>
    <w:unhideWhenUsed/>
    <w:qFormat/>
    <w:pPr>
      <w:keepNext/>
      <w:keepLines/>
      <w:spacing w:before="280" w:after="290" w:line="376" w:lineRule="auto"/>
      <w:outlineLvl w:val="4"/>
    </w:pPr>
    <w:rPr>
      <w:b/>
      <w:bCs/>
      <w:sz w:val="28"/>
      <w:szCs w:val="28"/>
    </w:rPr>
  </w:style>
  <w:style w:type="paragraph" w:styleId="6">
    <w:name w:val="heading 6"/>
    <w:basedOn w:val="a1"/>
    <w:next w:val="a1"/>
    <w:link w:val="60"/>
    <w:uiPriority w:val="9"/>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7">
    <w:name w:val="heading 7"/>
    <w:basedOn w:val="a1"/>
    <w:next w:val="a1"/>
    <w:link w:val="70"/>
    <w:uiPriority w:val="9"/>
    <w:unhideWhenUsed/>
    <w:qFormat/>
    <w:pPr>
      <w:keepNext/>
      <w:keepLines/>
      <w:spacing w:before="240" w:after="64" w:line="320" w:lineRule="auto"/>
      <w:outlineLvl w:val="6"/>
    </w:pPr>
    <w:rPr>
      <w:b/>
      <w:bCs/>
      <w:sz w:val="24"/>
      <w:szCs w:val="24"/>
    </w:rPr>
  </w:style>
  <w:style w:type="paragraph" w:styleId="8">
    <w:name w:val="heading 8"/>
    <w:basedOn w:val="a1"/>
    <w:next w:val="a1"/>
    <w:link w:val="80"/>
    <w:uiPriority w:val="9"/>
    <w:unhideWhenUsed/>
    <w:qFormat/>
    <w:pPr>
      <w:keepNext/>
      <w:keepLines/>
      <w:spacing w:before="240" w:after="64" w:line="320" w:lineRule="auto"/>
      <w:outlineLvl w:val="7"/>
    </w:pPr>
    <w:rPr>
      <w:rFonts w:asciiTheme="majorHAnsi" w:eastAsiaTheme="majorEastAsia" w:hAnsiTheme="majorHAnsi" w:cstheme="majorBidi"/>
      <w:sz w:val="24"/>
      <w:szCs w:val="24"/>
    </w:rPr>
  </w:style>
  <w:style w:type="paragraph" w:styleId="9">
    <w:name w:val="heading 9"/>
    <w:basedOn w:val="a1"/>
    <w:next w:val="a1"/>
    <w:link w:val="90"/>
    <w:uiPriority w:val="9"/>
    <w:unhideWhenUsed/>
    <w:qFormat/>
    <w:pPr>
      <w:keepNext/>
      <w:keepLines/>
      <w:spacing w:before="240" w:after="64" w:line="320" w:lineRule="auto"/>
      <w:outlineLvl w:val="8"/>
    </w:pPr>
    <w:rPr>
      <w:rFonts w:asciiTheme="majorHAnsi" w:eastAsiaTheme="majorEastAsia" w:hAnsiTheme="majorHAnsi" w:cstheme="majorBidi"/>
      <w:szCs w:val="21"/>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33">
    <w:name w:val="List 3"/>
    <w:basedOn w:val="a1"/>
    <w:uiPriority w:val="99"/>
    <w:unhideWhenUsed/>
    <w:qFormat/>
    <w:pPr>
      <w:ind w:leftChars="400" w:left="100" w:hangingChars="200" w:hanging="200"/>
      <w:contextualSpacing/>
    </w:pPr>
  </w:style>
  <w:style w:type="paragraph" w:styleId="a5">
    <w:name w:val="annotation subject"/>
    <w:basedOn w:val="a6"/>
    <w:next w:val="a6"/>
    <w:link w:val="a7"/>
    <w:uiPriority w:val="99"/>
    <w:unhideWhenUsed/>
    <w:qFormat/>
    <w:rPr>
      <w:b/>
      <w:bCs/>
    </w:rPr>
  </w:style>
  <w:style w:type="paragraph" w:styleId="a6">
    <w:name w:val="annotation text"/>
    <w:basedOn w:val="a1"/>
    <w:link w:val="a8"/>
    <w:uiPriority w:val="99"/>
    <w:unhideWhenUsed/>
    <w:qFormat/>
    <w:pPr>
      <w:jc w:val="left"/>
    </w:pPr>
  </w:style>
  <w:style w:type="paragraph" w:styleId="71">
    <w:name w:val="toc 7"/>
    <w:basedOn w:val="a1"/>
    <w:next w:val="a1"/>
    <w:uiPriority w:val="39"/>
    <w:unhideWhenUsed/>
    <w:qFormat/>
    <w:pPr>
      <w:ind w:leftChars="1200" w:left="2520"/>
    </w:pPr>
  </w:style>
  <w:style w:type="paragraph" w:styleId="a9">
    <w:name w:val="Body Text First Indent"/>
    <w:basedOn w:val="aa"/>
    <w:link w:val="ab"/>
    <w:uiPriority w:val="99"/>
    <w:unhideWhenUsed/>
    <w:qFormat/>
    <w:pPr>
      <w:ind w:firstLineChars="100" w:firstLine="420"/>
    </w:pPr>
  </w:style>
  <w:style w:type="paragraph" w:styleId="aa">
    <w:name w:val="Body Text"/>
    <w:basedOn w:val="a1"/>
    <w:link w:val="ac"/>
    <w:uiPriority w:val="99"/>
    <w:unhideWhenUsed/>
    <w:qFormat/>
    <w:pPr>
      <w:spacing w:after="120"/>
    </w:pPr>
  </w:style>
  <w:style w:type="paragraph" w:styleId="2">
    <w:name w:val="List Number 2"/>
    <w:basedOn w:val="a1"/>
    <w:uiPriority w:val="99"/>
    <w:unhideWhenUsed/>
    <w:qFormat/>
    <w:pPr>
      <w:numPr>
        <w:numId w:val="1"/>
      </w:numPr>
      <w:contextualSpacing/>
    </w:pPr>
  </w:style>
  <w:style w:type="paragraph" w:styleId="ad">
    <w:name w:val="table of authorities"/>
    <w:basedOn w:val="a1"/>
    <w:next w:val="a1"/>
    <w:uiPriority w:val="99"/>
    <w:unhideWhenUsed/>
    <w:qFormat/>
    <w:pPr>
      <w:ind w:leftChars="200" w:left="420"/>
    </w:pPr>
  </w:style>
  <w:style w:type="paragraph" w:styleId="ae">
    <w:name w:val="macro"/>
    <w:link w:val="af"/>
    <w:uiPriority w:val="99"/>
    <w:unhideWhenUsed/>
    <w:qFormat/>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eastAsia="宋体" w:hAnsi="Courier New" w:cs="Courier New"/>
      <w:kern w:val="2"/>
      <w:sz w:val="24"/>
      <w:szCs w:val="24"/>
    </w:rPr>
  </w:style>
  <w:style w:type="paragraph" w:styleId="af0">
    <w:name w:val="Note Heading"/>
    <w:basedOn w:val="a1"/>
    <w:next w:val="a1"/>
    <w:link w:val="af1"/>
    <w:uiPriority w:val="99"/>
    <w:unhideWhenUsed/>
    <w:qFormat/>
    <w:pPr>
      <w:jc w:val="center"/>
    </w:pPr>
  </w:style>
  <w:style w:type="paragraph" w:styleId="40">
    <w:name w:val="List Bullet 4"/>
    <w:basedOn w:val="a1"/>
    <w:uiPriority w:val="99"/>
    <w:unhideWhenUsed/>
    <w:qFormat/>
    <w:pPr>
      <w:numPr>
        <w:numId w:val="2"/>
      </w:numPr>
      <w:contextualSpacing/>
    </w:pPr>
  </w:style>
  <w:style w:type="paragraph" w:styleId="81">
    <w:name w:val="index 8"/>
    <w:basedOn w:val="a1"/>
    <w:next w:val="a1"/>
    <w:uiPriority w:val="99"/>
    <w:unhideWhenUsed/>
    <w:qFormat/>
    <w:pPr>
      <w:ind w:leftChars="1400" w:left="1400"/>
    </w:pPr>
  </w:style>
  <w:style w:type="paragraph" w:styleId="af2">
    <w:name w:val="E-mail Signature"/>
    <w:basedOn w:val="a1"/>
    <w:link w:val="af3"/>
    <w:uiPriority w:val="99"/>
    <w:unhideWhenUsed/>
    <w:qFormat/>
  </w:style>
  <w:style w:type="paragraph" w:styleId="a">
    <w:name w:val="List Number"/>
    <w:basedOn w:val="a1"/>
    <w:uiPriority w:val="99"/>
    <w:unhideWhenUsed/>
    <w:qFormat/>
    <w:pPr>
      <w:numPr>
        <w:numId w:val="3"/>
      </w:numPr>
      <w:contextualSpacing/>
    </w:pPr>
  </w:style>
  <w:style w:type="paragraph" w:styleId="af4">
    <w:name w:val="Normal Indent"/>
    <w:basedOn w:val="a1"/>
    <w:uiPriority w:val="99"/>
    <w:unhideWhenUsed/>
    <w:qFormat/>
    <w:pPr>
      <w:ind w:firstLineChars="200" w:firstLine="420"/>
    </w:pPr>
  </w:style>
  <w:style w:type="paragraph" w:styleId="af5">
    <w:name w:val="caption"/>
    <w:basedOn w:val="a1"/>
    <w:next w:val="a1"/>
    <w:uiPriority w:val="35"/>
    <w:unhideWhenUsed/>
    <w:qFormat/>
    <w:rPr>
      <w:rFonts w:asciiTheme="majorHAnsi" w:eastAsia="黑体" w:hAnsiTheme="majorHAnsi" w:cstheme="majorBidi"/>
      <w:sz w:val="20"/>
      <w:szCs w:val="20"/>
    </w:rPr>
  </w:style>
  <w:style w:type="paragraph" w:styleId="53">
    <w:name w:val="index 5"/>
    <w:basedOn w:val="a1"/>
    <w:next w:val="a1"/>
    <w:uiPriority w:val="99"/>
    <w:unhideWhenUsed/>
    <w:qFormat/>
    <w:pPr>
      <w:ind w:leftChars="800" w:left="800"/>
    </w:pPr>
  </w:style>
  <w:style w:type="paragraph" w:styleId="a0">
    <w:name w:val="List Bullet"/>
    <w:basedOn w:val="a1"/>
    <w:uiPriority w:val="99"/>
    <w:unhideWhenUsed/>
    <w:qFormat/>
    <w:pPr>
      <w:numPr>
        <w:numId w:val="4"/>
      </w:numPr>
      <w:contextualSpacing/>
    </w:pPr>
  </w:style>
  <w:style w:type="paragraph" w:styleId="af6">
    <w:name w:val="envelope address"/>
    <w:basedOn w:val="a1"/>
    <w:uiPriority w:val="99"/>
    <w:unhideWhenUsed/>
    <w:qFormat/>
    <w:pPr>
      <w:framePr w:w="7920" w:h="1980" w:hRule="exact" w:hSpace="180" w:wrap="around" w:hAnchor="page" w:xAlign="center" w:yAlign="bottom"/>
      <w:snapToGrid w:val="0"/>
      <w:ind w:leftChars="1400" w:left="100"/>
    </w:pPr>
    <w:rPr>
      <w:rFonts w:asciiTheme="majorHAnsi" w:eastAsiaTheme="majorEastAsia" w:hAnsiTheme="majorHAnsi" w:cstheme="majorBidi"/>
      <w:sz w:val="24"/>
      <w:szCs w:val="24"/>
    </w:rPr>
  </w:style>
  <w:style w:type="paragraph" w:styleId="af7">
    <w:name w:val="Document Map"/>
    <w:basedOn w:val="a1"/>
    <w:link w:val="af8"/>
    <w:uiPriority w:val="99"/>
    <w:unhideWhenUsed/>
    <w:qFormat/>
    <w:rPr>
      <w:rFonts w:ascii="宋体" w:eastAsia="宋体"/>
      <w:sz w:val="18"/>
      <w:szCs w:val="18"/>
    </w:rPr>
  </w:style>
  <w:style w:type="paragraph" w:styleId="af9">
    <w:name w:val="toa heading"/>
    <w:basedOn w:val="a1"/>
    <w:next w:val="a1"/>
    <w:uiPriority w:val="99"/>
    <w:unhideWhenUsed/>
    <w:qFormat/>
    <w:pPr>
      <w:spacing w:before="120"/>
    </w:pPr>
    <w:rPr>
      <w:rFonts w:asciiTheme="majorHAnsi" w:eastAsia="宋体" w:hAnsiTheme="majorHAnsi" w:cstheme="majorBidi"/>
      <w:sz w:val="24"/>
      <w:szCs w:val="24"/>
    </w:rPr>
  </w:style>
  <w:style w:type="paragraph" w:styleId="61">
    <w:name w:val="index 6"/>
    <w:basedOn w:val="a1"/>
    <w:next w:val="a1"/>
    <w:uiPriority w:val="99"/>
    <w:unhideWhenUsed/>
    <w:qFormat/>
    <w:pPr>
      <w:ind w:leftChars="1000" w:left="1000"/>
    </w:pPr>
  </w:style>
  <w:style w:type="paragraph" w:styleId="afa">
    <w:name w:val="Salutation"/>
    <w:basedOn w:val="a1"/>
    <w:next w:val="a1"/>
    <w:link w:val="afb"/>
    <w:uiPriority w:val="99"/>
    <w:unhideWhenUsed/>
    <w:qFormat/>
  </w:style>
  <w:style w:type="paragraph" w:styleId="34">
    <w:name w:val="Body Text 3"/>
    <w:basedOn w:val="a1"/>
    <w:link w:val="35"/>
    <w:uiPriority w:val="99"/>
    <w:unhideWhenUsed/>
    <w:qFormat/>
    <w:pPr>
      <w:spacing w:after="120"/>
    </w:pPr>
    <w:rPr>
      <w:sz w:val="16"/>
      <w:szCs w:val="16"/>
    </w:rPr>
  </w:style>
  <w:style w:type="paragraph" w:styleId="afc">
    <w:name w:val="Closing"/>
    <w:basedOn w:val="a1"/>
    <w:link w:val="afd"/>
    <w:uiPriority w:val="99"/>
    <w:unhideWhenUsed/>
    <w:qFormat/>
    <w:pPr>
      <w:ind w:leftChars="2100" w:left="100"/>
    </w:pPr>
  </w:style>
  <w:style w:type="paragraph" w:styleId="30">
    <w:name w:val="List Bullet 3"/>
    <w:basedOn w:val="a1"/>
    <w:uiPriority w:val="99"/>
    <w:unhideWhenUsed/>
    <w:qFormat/>
    <w:pPr>
      <w:numPr>
        <w:numId w:val="5"/>
      </w:numPr>
      <w:contextualSpacing/>
    </w:pPr>
  </w:style>
  <w:style w:type="paragraph" w:styleId="afe">
    <w:name w:val="Body Text Indent"/>
    <w:basedOn w:val="a1"/>
    <w:link w:val="aff"/>
    <w:uiPriority w:val="99"/>
    <w:unhideWhenUsed/>
    <w:qFormat/>
    <w:pPr>
      <w:spacing w:after="120"/>
      <w:ind w:leftChars="200" w:left="420"/>
    </w:pPr>
  </w:style>
  <w:style w:type="paragraph" w:styleId="3">
    <w:name w:val="List Number 3"/>
    <w:basedOn w:val="a1"/>
    <w:uiPriority w:val="99"/>
    <w:unhideWhenUsed/>
    <w:qFormat/>
    <w:pPr>
      <w:numPr>
        <w:numId w:val="6"/>
      </w:numPr>
      <w:contextualSpacing/>
    </w:pPr>
  </w:style>
  <w:style w:type="paragraph" w:styleId="23">
    <w:name w:val="List 2"/>
    <w:basedOn w:val="a1"/>
    <w:uiPriority w:val="99"/>
    <w:unhideWhenUsed/>
    <w:qFormat/>
    <w:pPr>
      <w:ind w:leftChars="200" w:left="100" w:hangingChars="200" w:hanging="200"/>
      <w:contextualSpacing/>
    </w:pPr>
  </w:style>
  <w:style w:type="paragraph" w:styleId="aff0">
    <w:name w:val="List Continue"/>
    <w:basedOn w:val="a1"/>
    <w:uiPriority w:val="99"/>
    <w:unhideWhenUsed/>
    <w:qFormat/>
    <w:pPr>
      <w:spacing w:after="120"/>
      <w:ind w:leftChars="200" w:left="420"/>
      <w:contextualSpacing/>
    </w:pPr>
  </w:style>
  <w:style w:type="paragraph" w:styleId="aff1">
    <w:name w:val="Block Text"/>
    <w:basedOn w:val="a1"/>
    <w:uiPriority w:val="99"/>
    <w:unhideWhenUsed/>
    <w:qFormat/>
    <w:pPr>
      <w:spacing w:after="120"/>
      <w:ind w:leftChars="700" w:left="1440" w:rightChars="700" w:right="1440"/>
    </w:pPr>
  </w:style>
  <w:style w:type="paragraph" w:styleId="20">
    <w:name w:val="List Bullet 2"/>
    <w:basedOn w:val="a1"/>
    <w:uiPriority w:val="99"/>
    <w:unhideWhenUsed/>
    <w:qFormat/>
    <w:pPr>
      <w:numPr>
        <w:numId w:val="7"/>
      </w:numPr>
      <w:contextualSpacing/>
    </w:pPr>
  </w:style>
  <w:style w:type="paragraph" w:styleId="HTML">
    <w:name w:val="HTML Address"/>
    <w:basedOn w:val="a1"/>
    <w:link w:val="HTML0"/>
    <w:uiPriority w:val="99"/>
    <w:unhideWhenUsed/>
    <w:qFormat/>
    <w:rPr>
      <w:i/>
      <w:iCs/>
    </w:rPr>
  </w:style>
  <w:style w:type="paragraph" w:styleId="43">
    <w:name w:val="index 4"/>
    <w:basedOn w:val="a1"/>
    <w:next w:val="a1"/>
    <w:uiPriority w:val="99"/>
    <w:unhideWhenUsed/>
    <w:qFormat/>
    <w:pPr>
      <w:ind w:leftChars="600" w:left="600"/>
    </w:pPr>
  </w:style>
  <w:style w:type="paragraph" w:styleId="54">
    <w:name w:val="toc 5"/>
    <w:basedOn w:val="a1"/>
    <w:next w:val="a1"/>
    <w:uiPriority w:val="39"/>
    <w:unhideWhenUsed/>
    <w:qFormat/>
    <w:pPr>
      <w:ind w:leftChars="800" w:left="1680"/>
    </w:pPr>
  </w:style>
  <w:style w:type="paragraph" w:styleId="36">
    <w:name w:val="toc 3"/>
    <w:basedOn w:val="a1"/>
    <w:next w:val="a1"/>
    <w:uiPriority w:val="39"/>
    <w:unhideWhenUsed/>
    <w:qFormat/>
    <w:pPr>
      <w:ind w:leftChars="400" w:left="840"/>
    </w:pPr>
  </w:style>
  <w:style w:type="paragraph" w:styleId="aff2">
    <w:name w:val="Plain Text"/>
    <w:basedOn w:val="a1"/>
    <w:link w:val="aff3"/>
    <w:uiPriority w:val="99"/>
    <w:unhideWhenUsed/>
    <w:qFormat/>
    <w:rPr>
      <w:rFonts w:ascii="宋体" w:eastAsia="宋体" w:hAnsi="Courier New" w:cs="Courier New"/>
      <w:szCs w:val="21"/>
    </w:rPr>
  </w:style>
  <w:style w:type="paragraph" w:styleId="50">
    <w:name w:val="List Bullet 5"/>
    <w:basedOn w:val="a1"/>
    <w:uiPriority w:val="99"/>
    <w:unhideWhenUsed/>
    <w:qFormat/>
    <w:pPr>
      <w:numPr>
        <w:numId w:val="8"/>
      </w:numPr>
      <w:contextualSpacing/>
    </w:pPr>
  </w:style>
  <w:style w:type="paragraph" w:styleId="4">
    <w:name w:val="List Number 4"/>
    <w:basedOn w:val="a1"/>
    <w:uiPriority w:val="99"/>
    <w:unhideWhenUsed/>
    <w:qFormat/>
    <w:pPr>
      <w:numPr>
        <w:numId w:val="9"/>
      </w:numPr>
      <w:contextualSpacing/>
    </w:pPr>
  </w:style>
  <w:style w:type="paragraph" w:styleId="82">
    <w:name w:val="toc 8"/>
    <w:basedOn w:val="a1"/>
    <w:next w:val="a1"/>
    <w:uiPriority w:val="39"/>
    <w:unhideWhenUsed/>
    <w:qFormat/>
    <w:pPr>
      <w:ind w:leftChars="1400" w:left="2940"/>
    </w:pPr>
  </w:style>
  <w:style w:type="paragraph" w:styleId="37">
    <w:name w:val="index 3"/>
    <w:basedOn w:val="a1"/>
    <w:next w:val="a1"/>
    <w:uiPriority w:val="99"/>
    <w:unhideWhenUsed/>
    <w:qFormat/>
    <w:pPr>
      <w:ind w:leftChars="400" w:left="400"/>
    </w:pPr>
  </w:style>
  <w:style w:type="paragraph" w:styleId="aff4">
    <w:name w:val="Date"/>
    <w:basedOn w:val="a1"/>
    <w:next w:val="a1"/>
    <w:link w:val="aff5"/>
    <w:uiPriority w:val="99"/>
    <w:unhideWhenUsed/>
    <w:qFormat/>
    <w:pPr>
      <w:ind w:leftChars="2500" w:left="100"/>
    </w:pPr>
  </w:style>
  <w:style w:type="paragraph" w:styleId="24">
    <w:name w:val="Body Text Indent 2"/>
    <w:basedOn w:val="a1"/>
    <w:link w:val="25"/>
    <w:uiPriority w:val="99"/>
    <w:unhideWhenUsed/>
    <w:qFormat/>
    <w:pPr>
      <w:spacing w:after="120" w:line="480" w:lineRule="auto"/>
      <w:ind w:leftChars="200" w:left="420"/>
    </w:pPr>
  </w:style>
  <w:style w:type="paragraph" w:styleId="aff6">
    <w:name w:val="endnote text"/>
    <w:basedOn w:val="a1"/>
    <w:link w:val="aff7"/>
    <w:uiPriority w:val="99"/>
    <w:unhideWhenUsed/>
    <w:qFormat/>
    <w:pPr>
      <w:snapToGrid w:val="0"/>
      <w:jc w:val="left"/>
    </w:pPr>
  </w:style>
  <w:style w:type="paragraph" w:styleId="55">
    <w:name w:val="List Continue 5"/>
    <w:basedOn w:val="a1"/>
    <w:uiPriority w:val="99"/>
    <w:unhideWhenUsed/>
    <w:qFormat/>
    <w:pPr>
      <w:spacing w:after="120"/>
      <w:ind w:leftChars="1000" w:left="2100"/>
      <w:contextualSpacing/>
    </w:pPr>
  </w:style>
  <w:style w:type="paragraph" w:styleId="aff8">
    <w:name w:val="Balloon Text"/>
    <w:basedOn w:val="a1"/>
    <w:link w:val="aff9"/>
    <w:uiPriority w:val="99"/>
    <w:unhideWhenUsed/>
    <w:qFormat/>
    <w:rPr>
      <w:sz w:val="18"/>
      <w:szCs w:val="18"/>
    </w:rPr>
  </w:style>
  <w:style w:type="paragraph" w:styleId="affa">
    <w:name w:val="footer"/>
    <w:basedOn w:val="a1"/>
    <w:link w:val="affb"/>
    <w:uiPriority w:val="99"/>
    <w:unhideWhenUsed/>
    <w:qFormat/>
    <w:pPr>
      <w:tabs>
        <w:tab w:val="center" w:pos="4153"/>
        <w:tab w:val="right" w:pos="8306"/>
      </w:tabs>
      <w:snapToGrid w:val="0"/>
      <w:jc w:val="left"/>
    </w:pPr>
    <w:rPr>
      <w:sz w:val="18"/>
      <w:szCs w:val="18"/>
    </w:rPr>
  </w:style>
  <w:style w:type="paragraph" w:styleId="affc">
    <w:name w:val="envelope return"/>
    <w:basedOn w:val="a1"/>
    <w:uiPriority w:val="99"/>
    <w:unhideWhenUsed/>
    <w:qFormat/>
    <w:pPr>
      <w:snapToGrid w:val="0"/>
    </w:pPr>
    <w:rPr>
      <w:rFonts w:asciiTheme="majorHAnsi" w:eastAsiaTheme="majorEastAsia" w:hAnsiTheme="majorHAnsi" w:cstheme="majorBidi"/>
    </w:rPr>
  </w:style>
  <w:style w:type="paragraph" w:styleId="26">
    <w:name w:val="Body Text First Indent 2"/>
    <w:basedOn w:val="afe"/>
    <w:link w:val="27"/>
    <w:uiPriority w:val="99"/>
    <w:unhideWhenUsed/>
    <w:qFormat/>
    <w:pPr>
      <w:ind w:firstLineChars="200" w:firstLine="420"/>
    </w:pPr>
  </w:style>
  <w:style w:type="paragraph" w:styleId="affd">
    <w:name w:val="header"/>
    <w:basedOn w:val="a1"/>
    <w:link w:val="affe"/>
    <w:uiPriority w:val="99"/>
    <w:unhideWhenUsed/>
    <w:qFormat/>
    <w:pPr>
      <w:pBdr>
        <w:bottom w:val="single" w:sz="6" w:space="1" w:color="auto"/>
      </w:pBdr>
      <w:tabs>
        <w:tab w:val="center" w:pos="4153"/>
        <w:tab w:val="right" w:pos="8306"/>
      </w:tabs>
      <w:snapToGrid w:val="0"/>
      <w:jc w:val="center"/>
    </w:pPr>
    <w:rPr>
      <w:sz w:val="18"/>
      <w:szCs w:val="18"/>
    </w:rPr>
  </w:style>
  <w:style w:type="paragraph" w:styleId="afff">
    <w:name w:val="Signature"/>
    <w:basedOn w:val="a1"/>
    <w:link w:val="afff0"/>
    <w:uiPriority w:val="99"/>
    <w:unhideWhenUsed/>
    <w:qFormat/>
    <w:pPr>
      <w:ind w:leftChars="2100" w:left="100"/>
    </w:pPr>
  </w:style>
  <w:style w:type="paragraph" w:styleId="11">
    <w:name w:val="toc 1"/>
    <w:basedOn w:val="a1"/>
    <w:next w:val="a1"/>
    <w:uiPriority w:val="39"/>
    <w:unhideWhenUsed/>
    <w:qFormat/>
  </w:style>
  <w:style w:type="paragraph" w:styleId="44">
    <w:name w:val="List Continue 4"/>
    <w:basedOn w:val="a1"/>
    <w:uiPriority w:val="99"/>
    <w:unhideWhenUsed/>
    <w:qFormat/>
    <w:pPr>
      <w:spacing w:after="120"/>
      <w:ind w:leftChars="800" w:left="1680"/>
      <w:contextualSpacing/>
    </w:pPr>
  </w:style>
  <w:style w:type="paragraph" w:styleId="45">
    <w:name w:val="toc 4"/>
    <w:basedOn w:val="a1"/>
    <w:next w:val="a1"/>
    <w:uiPriority w:val="39"/>
    <w:unhideWhenUsed/>
    <w:qFormat/>
    <w:pPr>
      <w:ind w:leftChars="600" w:left="1260"/>
    </w:pPr>
  </w:style>
  <w:style w:type="paragraph" w:styleId="afff1">
    <w:name w:val="index heading"/>
    <w:basedOn w:val="a1"/>
    <w:next w:val="12"/>
    <w:uiPriority w:val="99"/>
    <w:unhideWhenUsed/>
    <w:qFormat/>
    <w:rPr>
      <w:rFonts w:asciiTheme="majorHAnsi" w:eastAsiaTheme="majorEastAsia" w:hAnsiTheme="majorHAnsi" w:cstheme="majorBidi"/>
      <w:b/>
      <w:bCs/>
    </w:rPr>
  </w:style>
  <w:style w:type="paragraph" w:styleId="12">
    <w:name w:val="index 1"/>
    <w:basedOn w:val="a1"/>
    <w:next w:val="a1"/>
    <w:uiPriority w:val="99"/>
    <w:unhideWhenUsed/>
    <w:qFormat/>
  </w:style>
  <w:style w:type="paragraph" w:styleId="afff2">
    <w:name w:val="Subtitle"/>
    <w:basedOn w:val="a1"/>
    <w:next w:val="a1"/>
    <w:link w:val="afff3"/>
    <w:uiPriority w:val="11"/>
    <w:qFormat/>
    <w:pPr>
      <w:spacing w:before="240" w:after="60" w:line="312" w:lineRule="auto"/>
      <w:jc w:val="center"/>
      <w:outlineLvl w:val="1"/>
    </w:pPr>
    <w:rPr>
      <w:rFonts w:asciiTheme="majorHAnsi" w:eastAsia="宋体" w:hAnsiTheme="majorHAnsi" w:cstheme="majorBidi"/>
      <w:b/>
      <w:bCs/>
      <w:kern w:val="28"/>
      <w:sz w:val="32"/>
      <w:szCs w:val="32"/>
    </w:rPr>
  </w:style>
  <w:style w:type="paragraph" w:styleId="5">
    <w:name w:val="List Number 5"/>
    <w:basedOn w:val="a1"/>
    <w:uiPriority w:val="99"/>
    <w:unhideWhenUsed/>
    <w:qFormat/>
    <w:pPr>
      <w:numPr>
        <w:numId w:val="10"/>
      </w:numPr>
      <w:contextualSpacing/>
    </w:pPr>
  </w:style>
  <w:style w:type="paragraph" w:styleId="afff4">
    <w:name w:val="List"/>
    <w:basedOn w:val="a1"/>
    <w:uiPriority w:val="99"/>
    <w:unhideWhenUsed/>
    <w:qFormat/>
    <w:pPr>
      <w:ind w:left="200" w:hangingChars="200" w:hanging="200"/>
      <w:contextualSpacing/>
    </w:pPr>
  </w:style>
  <w:style w:type="paragraph" w:styleId="afff5">
    <w:name w:val="footnote text"/>
    <w:basedOn w:val="a1"/>
    <w:link w:val="afff6"/>
    <w:uiPriority w:val="99"/>
    <w:unhideWhenUsed/>
    <w:pPr>
      <w:snapToGrid w:val="0"/>
      <w:jc w:val="left"/>
    </w:pPr>
    <w:rPr>
      <w:sz w:val="18"/>
      <w:szCs w:val="18"/>
    </w:rPr>
  </w:style>
  <w:style w:type="paragraph" w:styleId="62">
    <w:name w:val="toc 6"/>
    <w:basedOn w:val="a1"/>
    <w:next w:val="a1"/>
    <w:uiPriority w:val="39"/>
    <w:unhideWhenUsed/>
    <w:qFormat/>
    <w:pPr>
      <w:ind w:leftChars="1000" w:left="2100"/>
    </w:pPr>
  </w:style>
  <w:style w:type="paragraph" w:styleId="56">
    <w:name w:val="List 5"/>
    <w:basedOn w:val="a1"/>
    <w:uiPriority w:val="99"/>
    <w:unhideWhenUsed/>
    <w:qFormat/>
    <w:pPr>
      <w:ind w:leftChars="800" w:left="100" w:hangingChars="200" w:hanging="200"/>
      <w:contextualSpacing/>
    </w:pPr>
  </w:style>
  <w:style w:type="paragraph" w:styleId="38">
    <w:name w:val="Body Text Indent 3"/>
    <w:basedOn w:val="a1"/>
    <w:link w:val="39"/>
    <w:uiPriority w:val="99"/>
    <w:unhideWhenUsed/>
    <w:pPr>
      <w:spacing w:after="120"/>
      <w:ind w:leftChars="200" w:left="420"/>
    </w:pPr>
    <w:rPr>
      <w:sz w:val="16"/>
      <w:szCs w:val="16"/>
    </w:rPr>
  </w:style>
  <w:style w:type="paragraph" w:styleId="72">
    <w:name w:val="index 7"/>
    <w:basedOn w:val="a1"/>
    <w:next w:val="a1"/>
    <w:uiPriority w:val="99"/>
    <w:unhideWhenUsed/>
    <w:qFormat/>
    <w:pPr>
      <w:ind w:leftChars="1200" w:left="1200"/>
    </w:pPr>
  </w:style>
  <w:style w:type="paragraph" w:styleId="91">
    <w:name w:val="index 9"/>
    <w:basedOn w:val="a1"/>
    <w:next w:val="a1"/>
    <w:uiPriority w:val="99"/>
    <w:unhideWhenUsed/>
    <w:qFormat/>
    <w:pPr>
      <w:ind w:leftChars="1600" w:left="1600"/>
    </w:pPr>
  </w:style>
  <w:style w:type="paragraph" w:styleId="afff7">
    <w:name w:val="table of figures"/>
    <w:basedOn w:val="a1"/>
    <w:next w:val="a1"/>
    <w:uiPriority w:val="99"/>
    <w:unhideWhenUsed/>
    <w:qFormat/>
    <w:pPr>
      <w:ind w:leftChars="200" w:left="200" w:hangingChars="200" w:hanging="200"/>
    </w:pPr>
  </w:style>
  <w:style w:type="paragraph" w:styleId="28">
    <w:name w:val="toc 2"/>
    <w:basedOn w:val="a1"/>
    <w:next w:val="a1"/>
    <w:uiPriority w:val="39"/>
    <w:unhideWhenUsed/>
    <w:qFormat/>
    <w:pPr>
      <w:ind w:leftChars="200" w:left="420"/>
    </w:pPr>
  </w:style>
  <w:style w:type="paragraph" w:styleId="92">
    <w:name w:val="toc 9"/>
    <w:basedOn w:val="a1"/>
    <w:next w:val="a1"/>
    <w:uiPriority w:val="39"/>
    <w:unhideWhenUsed/>
    <w:pPr>
      <w:ind w:leftChars="1600" w:left="3360"/>
    </w:pPr>
  </w:style>
  <w:style w:type="paragraph" w:styleId="29">
    <w:name w:val="Body Text 2"/>
    <w:basedOn w:val="a1"/>
    <w:link w:val="2a"/>
    <w:uiPriority w:val="99"/>
    <w:unhideWhenUsed/>
    <w:qFormat/>
    <w:pPr>
      <w:spacing w:after="120" w:line="480" w:lineRule="auto"/>
    </w:pPr>
  </w:style>
  <w:style w:type="paragraph" w:styleId="46">
    <w:name w:val="List 4"/>
    <w:basedOn w:val="a1"/>
    <w:uiPriority w:val="99"/>
    <w:unhideWhenUsed/>
    <w:pPr>
      <w:ind w:leftChars="600" w:left="100" w:hangingChars="200" w:hanging="200"/>
      <w:contextualSpacing/>
    </w:pPr>
  </w:style>
  <w:style w:type="paragraph" w:styleId="2b">
    <w:name w:val="List Continue 2"/>
    <w:basedOn w:val="a1"/>
    <w:uiPriority w:val="99"/>
    <w:unhideWhenUsed/>
    <w:pPr>
      <w:spacing w:after="120"/>
      <w:ind w:leftChars="400" w:left="840"/>
      <w:contextualSpacing/>
    </w:pPr>
  </w:style>
  <w:style w:type="paragraph" w:styleId="afff8">
    <w:name w:val="Message Header"/>
    <w:basedOn w:val="a1"/>
    <w:link w:val="afff9"/>
    <w:uiPriority w:val="99"/>
    <w:unhideWhenUsed/>
    <w:pPr>
      <w:pBdr>
        <w:top w:val="single" w:sz="6" w:space="1" w:color="auto"/>
        <w:left w:val="single" w:sz="6" w:space="1" w:color="auto"/>
        <w:bottom w:val="single" w:sz="6" w:space="1" w:color="auto"/>
        <w:right w:val="single" w:sz="6" w:space="1" w:color="auto"/>
      </w:pBdr>
      <w:shd w:val="pct20" w:color="auto" w:fill="auto"/>
      <w:ind w:leftChars="500" w:left="1080" w:hangingChars="500" w:hanging="1080"/>
    </w:pPr>
    <w:rPr>
      <w:rFonts w:asciiTheme="majorHAnsi" w:eastAsiaTheme="majorEastAsia" w:hAnsiTheme="majorHAnsi" w:cstheme="majorBidi"/>
      <w:sz w:val="24"/>
      <w:szCs w:val="24"/>
    </w:rPr>
  </w:style>
  <w:style w:type="paragraph" w:styleId="HTML1">
    <w:name w:val="HTML Preformatted"/>
    <w:basedOn w:val="a1"/>
    <w:link w:val="HTML2"/>
    <w:uiPriority w:val="99"/>
    <w:unhideWhenUsed/>
    <w:qFormat/>
    <w:rPr>
      <w:rFonts w:ascii="Courier New" w:hAnsi="Courier New" w:cs="Courier New"/>
      <w:sz w:val="20"/>
      <w:szCs w:val="20"/>
    </w:rPr>
  </w:style>
  <w:style w:type="paragraph" w:styleId="afffa">
    <w:name w:val="Normal (Web)"/>
    <w:basedOn w:val="a1"/>
    <w:uiPriority w:val="99"/>
    <w:unhideWhenUsed/>
    <w:qFormat/>
    <w:rPr>
      <w:rFonts w:ascii="Times New Roman" w:hAnsi="Times New Roman" w:cs="Times New Roman"/>
      <w:sz w:val="24"/>
      <w:szCs w:val="24"/>
    </w:rPr>
  </w:style>
  <w:style w:type="paragraph" w:styleId="3a">
    <w:name w:val="List Continue 3"/>
    <w:basedOn w:val="a1"/>
    <w:uiPriority w:val="99"/>
    <w:unhideWhenUsed/>
    <w:qFormat/>
    <w:pPr>
      <w:spacing w:after="120"/>
      <w:ind w:leftChars="600" w:left="1260"/>
      <w:contextualSpacing/>
    </w:pPr>
  </w:style>
  <w:style w:type="paragraph" w:styleId="2c">
    <w:name w:val="index 2"/>
    <w:basedOn w:val="a1"/>
    <w:next w:val="a1"/>
    <w:uiPriority w:val="99"/>
    <w:unhideWhenUsed/>
    <w:pPr>
      <w:ind w:leftChars="200" w:left="200"/>
    </w:pPr>
  </w:style>
  <w:style w:type="paragraph" w:styleId="afffb">
    <w:name w:val="Title"/>
    <w:basedOn w:val="a1"/>
    <w:next w:val="a1"/>
    <w:link w:val="afffc"/>
    <w:uiPriority w:val="10"/>
    <w:qFormat/>
    <w:pPr>
      <w:spacing w:before="240" w:after="60"/>
      <w:jc w:val="center"/>
      <w:outlineLvl w:val="0"/>
    </w:pPr>
    <w:rPr>
      <w:rFonts w:asciiTheme="majorHAnsi" w:eastAsia="宋体" w:hAnsiTheme="majorHAnsi" w:cstheme="majorBidi"/>
      <w:b/>
      <w:bCs/>
      <w:sz w:val="32"/>
      <w:szCs w:val="32"/>
    </w:rPr>
  </w:style>
  <w:style w:type="character" w:styleId="afffd">
    <w:name w:val="Hyperlink"/>
    <w:basedOn w:val="a2"/>
    <w:uiPriority w:val="99"/>
    <w:unhideWhenUsed/>
    <w:rPr>
      <w:color w:val="0000FF" w:themeColor="hyperlink"/>
      <w:u w:val="single"/>
    </w:rPr>
  </w:style>
  <w:style w:type="table" w:styleId="afffe">
    <w:name w:val="Table Grid"/>
    <w:basedOn w:val="a3"/>
    <w:uiPriority w:val="59"/>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ffe">
    <w:name w:val="页眉 字符"/>
    <w:basedOn w:val="a2"/>
    <w:link w:val="affd"/>
    <w:uiPriority w:val="99"/>
    <w:qFormat/>
    <w:rPr>
      <w:sz w:val="18"/>
      <w:szCs w:val="18"/>
    </w:rPr>
  </w:style>
  <w:style w:type="character" w:customStyle="1" w:styleId="affb">
    <w:name w:val="页脚 字符"/>
    <w:basedOn w:val="a2"/>
    <w:link w:val="affa"/>
    <w:uiPriority w:val="99"/>
    <w:qFormat/>
    <w:rPr>
      <w:sz w:val="18"/>
      <w:szCs w:val="18"/>
    </w:rPr>
  </w:style>
  <w:style w:type="character" w:customStyle="1" w:styleId="aff9">
    <w:name w:val="批注框文本 字符"/>
    <w:basedOn w:val="a2"/>
    <w:link w:val="aff8"/>
    <w:uiPriority w:val="99"/>
    <w:semiHidden/>
    <w:qFormat/>
    <w:rPr>
      <w:sz w:val="18"/>
      <w:szCs w:val="18"/>
    </w:rPr>
  </w:style>
  <w:style w:type="paragraph" w:customStyle="1" w:styleId="13">
    <w:name w:val="列出段落1"/>
    <w:basedOn w:val="a1"/>
    <w:uiPriority w:val="34"/>
    <w:qFormat/>
    <w:pPr>
      <w:ind w:firstLineChars="200" w:firstLine="420"/>
    </w:pPr>
  </w:style>
  <w:style w:type="character" w:customStyle="1" w:styleId="apple-converted-space">
    <w:name w:val="apple-converted-space"/>
    <w:basedOn w:val="a2"/>
  </w:style>
  <w:style w:type="character" w:customStyle="1" w:styleId="HTML0">
    <w:name w:val="HTML 地址 字符"/>
    <w:basedOn w:val="a2"/>
    <w:link w:val="HTML"/>
    <w:uiPriority w:val="99"/>
    <w:semiHidden/>
    <w:rPr>
      <w:i/>
      <w:iCs/>
    </w:rPr>
  </w:style>
  <w:style w:type="character" w:customStyle="1" w:styleId="HTML2">
    <w:name w:val="HTML 预设格式 字符"/>
    <w:basedOn w:val="a2"/>
    <w:link w:val="HTML1"/>
    <w:uiPriority w:val="99"/>
    <w:semiHidden/>
    <w:qFormat/>
    <w:rPr>
      <w:rFonts w:ascii="Courier New" w:hAnsi="Courier New" w:cs="Courier New"/>
      <w:sz w:val="20"/>
      <w:szCs w:val="20"/>
    </w:rPr>
  </w:style>
  <w:style w:type="character" w:customStyle="1" w:styleId="10">
    <w:name w:val="标题 1 字符"/>
    <w:basedOn w:val="a2"/>
    <w:link w:val="1"/>
    <w:uiPriority w:val="9"/>
    <w:rPr>
      <w:b/>
      <w:bCs/>
      <w:kern w:val="44"/>
      <w:sz w:val="44"/>
      <w:szCs w:val="44"/>
    </w:rPr>
  </w:style>
  <w:style w:type="paragraph" w:customStyle="1" w:styleId="TOC1">
    <w:name w:val="TOC 标题1"/>
    <w:basedOn w:val="1"/>
    <w:next w:val="a1"/>
    <w:uiPriority w:val="39"/>
    <w:unhideWhenUsed/>
    <w:qFormat/>
    <w:pPr>
      <w:outlineLvl w:val="9"/>
    </w:pPr>
  </w:style>
  <w:style w:type="character" w:customStyle="1" w:styleId="afffc">
    <w:name w:val="标题 字符"/>
    <w:basedOn w:val="a2"/>
    <w:link w:val="afffb"/>
    <w:uiPriority w:val="10"/>
    <w:qFormat/>
    <w:rPr>
      <w:rFonts w:asciiTheme="majorHAnsi" w:eastAsia="宋体" w:hAnsiTheme="majorHAnsi" w:cstheme="majorBidi"/>
      <w:b/>
      <w:bCs/>
      <w:sz w:val="32"/>
      <w:szCs w:val="32"/>
    </w:rPr>
  </w:style>
  <w:style w:type="character" w:customStyle="1" w:styleId="22">
    <w:name w:val="标题 2 字符"/>
    <w:basedOn w:val="a2"/>
    <w:link w:val="21"/>
    <w:uiPriority w:val="9"/>
    <w:rPr>
      <w:rFonts w:asciiTheme="majorHAnsi" w:eastAsiaTheme="majorEastAsia" w:hAnsiTheme="majorHAnsi" w:cstheme="majorBidi"/>
      <w:b/>
      <w:bCs/>
      <w:sz w:val="32"/>
      <w:szCs w:val="32"/>
    </w:rPr>
  </w:style>
  <w:style w:type="character" w:customStyle="1" w:styleId="32">
    <w:name w:val="标题 3 字符"/>
    <w:basedOn w:val="a2"/>
    <w:link w:val="31"/>
    <w:uiPriority w:val="9"/>
    <w:rPr>
      <w:b/>
      <w:bCs/>
      <w:sz w:val="32"/>
      <w:szCs w:val="32"/>
    </w:rPr>
  </w:style>
  <w:style w:type="character" w:customStyle="1" w:styleId="42">
    <w:name w:val="标题 4 字符"/>
    <w:basedOn w:val="a2"/>
    <w:link w:val="41"/>
    <w:uiPriority w:val="9"/>
    <w:rPr>
      <w:rFonts w:asciiTheme="majorHAnsi" w:eastAsiaTheme="majorEastAsia" w:hAnsiTheme="majorHAnsi" w:cstheme="majorBidi"/>
      <w:b/>
      <w:bCs/>
      <w:sz w:val="28"/>
      <w:szCs w:val="28"/>
    </w:rPr>
  </w:style>
  <w:style w:type="character" w:customStyle="1" w:styleId="52">
    <w:name w:val="标题 5 字符"/>
    <w:basedOn w:val="a2"/>
    <w:link w:val="51"/>
    <w:uiPriority w:val="9"/>
    <w:semiHidden/>
    <w:qFormat/>
    <w:rPr>
      <w:b/>
      <w:bCs/>
      <w:sz w:val="28"/>
      <w:szCs w:val="28"/>
    </w:rPr>
  </w:style>
  <w:style w:type="character" w:customStyle="1" w:styleId="60">
    <w:name w:val="标题 6 字符"/>
    <w:basedOn w:val="a2"/>
    <w:link w:val="6"/>
    <w:uiPriority w:val="9"/>
    <w:semiHidden/>
    <w:rPr>
      <w:rFonts w:asciiTheme="majorHAnsi" w:eastAsiaTheme="majorEastAsia" w:hAnsiTheme="majorHAnsi" w:cstheme="majorBidi"/>
      <w:b/>
      <w:bCs/>
      <w:sz w:val="24"/>
      <w:szCs w:val="24"/>
    </w:rPr>
  </w:style>
  <w:style w:type="character" w:customStyle="1" w:styleId="70">
    <w:name w:val="标题 7 字符"/>
    <w:basedOn w:val="a2"/>
    <w:link w:val="7"/>
    <w:uiPriority w:val="9"/>
    <w:semiHidden/>
    <w:rPr>
      <w:b/>
      <w:bCs/>
      <w:sz w:val="24"/>
      <w:szCs w:val="24"/>
    </w:rPr>
  </w:style>
  <w:style w:type="character" w:customStyle="1" w:styleId="80">
    <w:name w:val="标题 8 字符"/>
    <w:basedOn w:val="a2"/>
    <w:link w:val="8"/>
    <w:uiPriority w:val="9"/>
    <w:semiHidden/>
    <w:qFormat/>
    <w:rPr>
      <w:rFonts w:asciiTheme="majorHAnsi" w:eastAsiaTheme="majorEastAsia" w:hAnsiTheme="majorHAnsi" w:cstheme="majorBidi"/>
      <w:sz w:val="24"/>
      <w:szCs w:val="24"/>
    </w:rPr>
  </w:style>
  <w:style w:type="character" w:customStyle="1" w:styleId="90">
    <w:name w:val="标题 9 字符"/>
    <w:basedOn w:val="a2"/>
    <w:link w:val="9"/>
    <w:uiPriority w:val="9"/>
    <w:semiHidden/>
    <w:rPr>
      <w:rFonts w:asciiTheme="majorHAnsi" w:eastAsiaTheme="majorEastAsia" w:hAnsiTheme="majorHAnsi" w:cstheme="majorBidi"/>
      <w:szCs w:val="21"/>
    </w:rPr>
  </w:style>
  <w:style w:type="character" w:customStyle="1" w:styleId="afb">
    <w:name w:val="称呼 字符"/>
    <w:basedOn w:val="a2"/>
    <w:link w:val="afa"/>
    <w:uiPriority w:val="99"/>
    <w:semiHidden/>
  </w:style>
  <w:style w:type="character" w:customStyle="1" w:styleId="aff3">
    <w:name w:val="纯文本 字符"/>
    <w:basedOn w:val="a2"/>
    <w:link w:val="aff2"/>
    <w:uiPriority w:val="99"/>
    <w:semiHidden/>
    <w:rPr>
      <w:rFonts w:ascii="宋体" w:eastAsia="宋体" w:hAnsi="Courier New" w:cs="Courier New"/>
      <w:szCs w:val="21"/>
    </w:rPr>
  </w:style>
  <w:style w:type="character" w:customStyle="1" w:styleId="af3">
    <w:name w:val="电子邮件签名 字符"/>
    <w:basedOn w:val="a2"/>
    <w:link w:val="af2"/>
    <w:uiPriority w:val="99"/>
    <w:semiHidden/>
    <w:qFormat/>
  </w:style>
  <w:style w:type="character" w:customStyle="1" w:styleId="afff3">
    <w:name w:val="副标题 字符"/>
    <w:basedOn w:val="a2"/>
    <w:link w:val="afff2"/>
    <w:uiPriority w:val="11"/>
    <w:rPr>
      <w:rFonts w:asciiTheme="majorHAnsi" w:eastAsia="宋体" w:hAnsiTheme="majorHAnsi" w:cstheme="majorBidi"/>
      <w:b/>
      <w:bCs/>
      <w:kern w:val="28"/>
      <w:sz w:val="32"/>
      <w:szCs w:val="32"/>
    </w:rPr>
  </w:style>
  <w:style w:type="character" w:customStyle="1" w:styleId="af">
    <w:name w:val="宏文本 字符"/>
    <w:basedOn w:val="a2"/>
    <w:link w:val="ae"/>
    <w:uiPriority w:val="99"/>
    <w:semiHidden/>
    <w:rPr>
      <w:rFonts w:ascii="Courier New" w:eastAsia="宋体" w:hAnsi="Courier New" w:cs="Courier New"/>
      <w:sz w:val="24"/>
      <w:szCs w:val="24"/>
    </w:rPr>
  </w:style>
  <w:style w:type="character" w:customStyle="1" w:styleId="afff6">
    <w:name w:val="脚注文本 字符"/>
    <w:basedOn w:val="a2"/>
    <w:link w:val="afff5"/>
    <w:uiPriority w:val="99"/>
    <w:semiHidden/>
    <w:rPr>
      <w:sz w:val="18"/>
      <w:szCs w:val="18"/>
    </w:rPr>
  </w:style>
  <w:style w:type="character" w:customStyle="1" w:styleId="afd">
    <w:name w:val="结束语 字符"/>
    <w:basedOn w:val="a2"/>
    <w:link w:val="afc"/>
    <w:uiPriority w:val="99"/>
    <w:semiHidden/>
  </w:style>
  <w:style w:type="paragraph" w:customStyle="1" w:styleId="14">
    <w:name w:val="明显引用1"/>
    <w:basedOn w:val="a1"/>
    <w:next w:val="a1"/>
    <w:link w:val="Char"/>
    <w:uiPriority w:val="30"/>
    <w:qFormat/>
    <w:pPr>
      <w:pBdr>
        <w:bottom w:val="single" w:sz="4" w:space="4" w:color="4F81BD" w:themeColor="accent1"/>
      </w:pBdr>
      <w:spacing w:before="200" w:after="280"/>
      <w:ind w:left="936" w:right="936"/>
    </w:pPr>
    <w:rPr>
      <w:b/>
      <w:bCs/>
      <w:i/>
      <w:iCs/>
      <w:color w:val="4F81BD" w:themeColor="accent1"/>
    </w:rPr>
  </w:style>
  <w:style w:type="character" w:customStyle="1" w:styleId="Char">
    <w:name w:val="明显引用 Char"/>
    <w:basedOn w:val="a2"/>
    <w:link w:val="14"/>
    <w:uiPriority w:val="30"/>
    <w:rPr>
      <w:b/>
      <w:bCs/>
      <w:i/>
      <w:iCs/>
      <w:color w:val="4F81BD" w:themeColor="accent1"/>
    </w:rPr>
  </w:style>
  <w:style w:type="character" w:customStyle="1" w:styleId="a8">
    <w:name w:val="批注文字 字符"/>
    <w:basedOn w:val="a2"/>
    <w:link w:val="a6"/>
    <w:uiPriority w:val="99"/>
    <w:semiHidden/>
  </w:style>
  <w:style w:type="character" w:customStyle="1" w:styleId="a7">
    <w:name w:val="批注主题 字符"/>
    <w:basedOn w:val="a8"/>
    <w:link w:val="a5"/>
    <w:uiPriority w:val="99"/>
    <w:semiHidden/>
    <w:rPr>
      <w:b/>
      <w:bCs/>
    </w:rPr>
  </w:style>
  <w:style w:type="character" w:customStyle="1" w:styleId="afff0">
    <w:name w:val="签名 字符"/>
    <w:basedOn w:val="a2"/>
    <w:link w:val="afff"/>
    <w:uiPriority w:val="99"/>
    <w:semiHidden/>
  </w:style>
  <w:style w:type="character" w:customStyle="1" w:styleId="aff5">
    <w:name w:val="日期 字符"/>
    <w:basedOn w:val="a2"/>
    <w:link w:val="aff4"/>
    <w:uiPriority w:val="99"/>
    <w:semiHidden/>
  </w:style>
  <w:style w:type="paragraph" w:customStyle="1" w:styleId="15">
    <w:name w:val="书目1"/>
    <w:basedOn w:val="a1"/>
    <w:next w:val="a1"/>
    <w:uiPriority w:val="37"/>
    <w:unhideWhenUsed/>
  </w:style>
  <w:style w:type="character" w:customStyle="1" w:styleId="aff7">
    <w:name w:val="尾注文本 字符"/>
    <w:basedOn w:val="a2"/>
    <w:link w:val="aff6"/>
    <w:uiPriority w:val="99"/>
    <w:semiHidden/>
  </w:style>
  <w:style w:type="character" w:customStyle="1" w:styleId="af8">
    <w:name w:val="文档结构图 字符"/>
    <w:basedOn w:val="a2"/>
    <w:link w:val="af7"/>
    <w:uiPriority w:val="99"/>
    <w:semiHidden/>
    <w:rPr>
      <w:rFonts w:ascii="宋体" w:eastAsia="宋体"/>
      <w:sz w:val="18"/>
      <w:szCs w:val="18"/>
    </w:rPr>
  </w:style>
  <w:style w:type="paragraph" w:customStyle="1" w:styleId="16">
    <w:name w:val="无间隔1"/>
    <w:uiPriority w:val="1"/>
    <w:qFormat/>
    <w:pPr>
      <w:widowControl w:val="0"/>
      <w:jc w:val="both"/>
    </w:pPr>
    <w:rPr>
      <w:kern w:val="2"/>
      <w:sz w:val="21"/>
      <w:szCs w:val="22"/>
    </w:rPr>
  </w:style>
  <w:style w:type="character" w:customStyle="1" w:styleId="afff9">
    <w:name w:val="信息标题 字符"/>
    <w:basedOn w:val="a2"/>
    <w:link w:val="afff8"/>
    <w:uiPriority w:val="99"/>
    <w:semiHidden/>
    <w:rPr>
      <w:rFonts w:asciiTheme="majorHAnsi" w:eastAsiaTheme="majorEastAsia" w:hAnsiTheme="majorHAnsi" w:cstheme="majorBidi"/>
      <w:sz w:val="24"/>
      <w:szCs w:val="24"/>
      <w:shd w:val="pct20" w:color="auto" w:fill="auto"/>
    </w:rPr>
  </w:style>
  <w:style w:type="paragraph" w:customStyle="1" w:styleId="17">
    <w:name w:val="引用1"/>
    <w:basedOn w:val="a1"/>
    <w:next w:val="a1"/>
    <w:link w:val="Char0"/>
    <w:uiPriority w:val="29"/>
    <w:qFormat/>
    <w:rPr>
      <w:i/>
      <w:iCs/>
      <w:color w:val="000000" w:themeColor="text1"/>
    </w:rPr>
  </w:style>
  <w:style w:type="character" w:customStyle="1" w:styleId="Char0">
    <w:name w:val="引用 Char"/>
    <w:basedOn w:val="a2"/>
    <w:link w:val="17"/>
    <w:uiPriority w:val="29"/>
    <w:rPr>
      <w:i/>
      <w:iCs/>
      <w:color w:val="000000" w:themeColor="text1"/>
    </w:rPr>
  </w:style>
  <w:style w:type="character" w:customStyle="1" w:styleId="ac">
    <w:name w:val="正文文本 字符"/>
    <w:basedOn w:val="a2"/>
    <w:link w:val="aa"/>
    <w:uiPriority w:val="99"/>
    <w:semiHidden/>
  </w:style>
  <w:style w:type="character" w:customStyle="1" w:styleId="ab">
    <w:name w:val="正文首行缩进 字符"/>
    <w:basedOn w:val="ac"/>
    <w:link w:val="a9"/>
    <w:uiPriority w:val="99"/>
    <w:semiHidden/>
  </w:style>
  <w:style w:type="character" w:customStyle="1" w:styleId="aff">
    <w:name w:val="正文文本缩进 字符"/>
    <w:basedOn w:val="a2"/>
    <w:link w:val="afe"/>
    <w:uiPriority w:val="99"/>
    <w:semiHidden/>
  </w:style>
  <w:style w:type="character" w:customStyle="1" w:styleId="27">
    <w:name w:val="正文首行缩进 2 字符"/>
    <w:basedOn w:val="aff"/>
    <w:link w:val="26"/>
    <w:uiPriority w:val="99"/>
    <w:semiHidden/>
  </w:style>
  <w:style w:type="character" w:customStyle="1" w:styleId="2a">
    <w:name w:val="正文文本 2 字符"/>
    <w:basedOn w:val="a2"/>
    <w:link w:val="29"/>
    <w:uiPriority w:val="99"/>
    <w:semiHidden/>
  </w:style>
  <w:style w:type="character" w:customStyle="1" w:styleId="35">
    <w:name w:val="正文文本 3 字符"/>
    <w:basedOn w:val="a2"/>
    <w:link w:val="34"/>
    <w:uiPriority w:val="99"/>
    <w:semiHidden/>
    <w:rPr>
      <w:sz w:val="16"/>
      <w:szCs w:val="16"/>
    </w:rPr>
  </w:style>
  <w:style w:type="character" w:customStyle="1" w:styleId="25">
    <w:name w:val="正文文本缩进 2 字符"/>
    <w:basedOn w:val="a2"/>
    <w:link w:val="24"/>
    <w:uiPriority w:val="99"/>
    <w:semiHidden/>
  </w:style>
  <w:style w:type="character" w:customStyle="1" w:styleId="39">
    <w:name w:val="正文文本缩进 3 字符"/>
    <w:basedOn w:val="a2"/>
    <w:link w:val="38"/>
    <w:uiPriority w:val="99"/>
    <w:semiHidden/>
    <w:rPr>
      <w:sz w:val="16"/>
      <w:szCs w:val="16"/>
    </w:rPr>
  </w:style>
  <w:style w:type="character" w:customStyle="1" w:styleId="af1">
    <w:name w:val="注释标题 字符"/>
    <w:basedOn w:val="a2"/>
    <w:link w:val="af0"/>
    <w:uiPriority w:val="99"/>
    <w:semiHidden/>
  </w:style>
  <w:style w:type="character" w:customStyle="1" w:styleId="18">
    <w:name w:val="占位符文本1"/>
    <w:basedOn w:val="a2"/>
    <w:uiPriority w:val="99"/>
    <w:semiHidden/>
    <w:rPr>
      <w:color w:val="808080"/>
    </w:rPr>
  </w:style>
  <w:style w:type="character" w:customStyle="1" w:styleId="copied">
    <w:name w:val="copied"/>
    <w:basedOn w:val="a2"/>
  </w:style>
  <w:style w:type="paragraph" w:styleId="affff">
    <w:name w:val="List Paragraph"/>
    <w:basedOn w:val="a1"/>
    <w:uiPriority w:val="99"/>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eader" Target="header3.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header" Target="header1.xml"/><Relationship Id="rId30" Type="http://schemas.openxmlformats.org/officeDocument/2006/relationships/footer" Target="footer2.xml"/><Relationship Id="rId8" Type="http://schemas.openxmlformats.org/officeDocument/2006/relationships/endnotes" Target="endnot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372"/>
    <customShpInfo spid="_x0000_s2367"/>
    <customShpInfo spid="_x0000_s2368"/>
    <customShpInfo spid="_x0000_s2370"/>
    <customShpInfo spid="_x0000_s2366"/>
    <customShpInfo spid="_x0000_s2369"/>
    <customShpInfo spid="_x0000_s2364"/>
    <customShpInfo spid="_x0000_s2363"/>
    <customShpInfo spid="_x0000_s2371"/>
    <customShpInfo spid="_x0000_s2365"/>
    <customShpInfo spid="_x0000_s2954"/>
    <customShpInfo spid="_x0000_s2953"/>
    <customShpInfo spid="_x0000_s2816"/>
    <customShpInfo spid="_x0000_s2955"/>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520DF86-D3C5-438A-95E2-D70D0F3AB6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1</Pages>
  <Words>341</Words>
  <Characters>1947</Characters>
  <Application>Microsoft Office Word</Application>
  <DocSecurity>0</DocSecurity>
  <Lines>16</Lines>
  <Paragraphs>4</Paragraphs>
  <ScaleCrop>false</ScaleCrop>
  <Company>微软中国</Company>
  <LinksUpToDate>false</LinksUpToDate>
  <CharactersWithSpaces>2284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微软用户</dc:creator>
  <cp:lastModifiedBy>Administrator</cp:lastModifiedBy>
  <cp:revision>11</cp:revision>
  <cp:lastPrinted>2016-07-08T04:58:00Z</cp:lastPrinted>
  <dcterms:created xsi:type="dcterms:W3CDTF">2018-03-22T08:52:00Z</dcterms:created>
  <dcterms:modified xsi:type="dcterms:W3CDTF">2019-04-25T05:53:00Z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XPowerLiteLastOptimized">
    <vt:lpwstr>315129</vt:lpwstr>
  </property>
  <property fmtid="{D5CDD505-2E9C-101B-9397-08002B2CF9AE}" pid="3" name="NXPowerLiteSettings">
    <vt:lpwstr>F7000400038000</vt:lpwstr>
  </property>
  <property fmtid="{D5CDD505-2E9C-101B-9397-08002B2CF9AE}" pid="4" name="NXPowerLiteVersion">
    <vt:lpwstr>D6.0.5</vt:lpwstr>
  </property>
  <property fmtid="{D5CDD505-2E9C-101B-9397-08002B2CF9AE}" pid="5" name="KSOProductBuildVer">
    <vt:lpwstr>2052-10.1.0.7400</vt:lpwstr>
  </property>
</Properties>
</file>